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Appeal a school admission decision</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appeal-school-admission</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https://chris-page-gov.github.io/okf-uk-living/explore/ai/families/appeal-school-admission.html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70ae0bf2082f1fd567b2e4aa75bd6f5174d9ab49bce3541cd1baa42d91a4fd32</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508a854228412372cf9ffd5bf893215ecd51870c6800fb7e5a5de71ab91949ac</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Enter and attend school in the School years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Use the applicable independent appeal route after an admissions authority refuses a preferred school place.</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Appealing a school's decision</w:t>
        </w:r>
      </w:hyperlink>
    </w:p>
    <w:p>
      <w:pPr>
        <w:spacing w:after="80"/>
        <w:numPr>
          <w:ilvl w:val="0"/>
          <w:numId w:val="10"/>
        </w:numPr>
      </w:pPr>
      <w:hyperlink r:id="rId13">
        <w:r>
          <w:rPr>
            <w:color w:val="004D47"/>
            <w:u w:val="single"/>
          </w:rPr>
          <w:t>Scotland: School education in Scotland</w:t>
        </w:r>
      </w:hyperlink>
    </w:p>
    <w:p>
      <w:pPr>
        <w:spacing w:after="80"/>
        <w:numPr>
          <w:ilvl w:val="0"/>
          <w:numId w:val="10"/>
        </w:numPr>
      </w:pPr>
      <w:hyperlink r:id="rId14">
        <w:r>
          <w:rPr>
            <w:color w:val="004D47"/>
            <w:u w:val="single"/>
          </w:rPr>
          <w:t>Wales: Education and skills in Wales</w:t>
        </w:r>
      </w:hyperlink>
    </w:p>
    <w:p>
      <w:pPr>
        <w:spacing w:after="80"/>
        <w:numPr>
          <w:ilvl w:val="0"/>
          <w:numId w:val="10"/>
        </w:numPr>
      </w:pPr>
      <w:hyperlink r:id="rId15">
        <w:r>
          <w:rPr>
            <w:color w:val="004D47"/>
            <w:u w:val="single"/>
          </w:rPr>
          <w:t>Northern Ireland: Education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Enter and attend school,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Appeal a school admission decision</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appeal-school-admission</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dataset/appeal-school-admission</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Use the applicable independent appeal route after an admissions authority refuses a preferred school place.</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School years (school-years)</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life-course-domain/school-years</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Enter and attend school (enter-and-attend-school)</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enclosing-process/enter-and-attend-school</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school place appeal</w:t>
      </w:r>
    </w:p>
    <w:p>
      <w:pPr>
        <w:spacing w:after="80" w:line="300" w:lineRule="auto"/>
        <w:numPr>
          <w:ilvl w:val="0"/>
          <w:numId w:val="11"/>
        </w:numPr>
      </w:pPr>
      <w:r>
        <w:rPr>
          <w:rFonts w:ascii="Calibri" w:hAnsi="Calibri" w:eastAsia="Calibri"/>
          <w:sz w:val="22"/>
          <w:lang w:val="en-GB"/>
        </w:rPr>
        <w:t>challenge refused school admission</w:t>
      </w:r>
    </w:p>
    <w:p>
      <w:pPr>
        <w:pStyle w:val="Heading2"/>
      </w:pPr>
      <w:r>
        <w:t>Example situations</w:t>
      </w:r>
    </w:p>
    <w:p>
      <w:pPr>
        <w:spacing w:after="80" w:line="300" w:lineRule="auto"/>
        <w:numPr>
          <w:ilvl w:val="0"/>
          <w:numId w:val="12"/>
        </w:numPr>
      </w:pPr>
      <w:r>
        <w:rPr>
          <w:rFonts w:ascii="Calibri" w:hAnsi="Calibri" w:eastAsia="Calibri"/>
          <w:sz w:val="22"/>
          <w:lang w:val="en-GB"/>
        </w:rPr>
        <w:t>A school-place application has been refused and the applicant wants the decision reviewed.</w:t>
      </w:r>
    </w:p>
    <w:p>
      <w:pPr>
        <w:pStyle w:val="Heading2"/>
      </w:pPr>
      <w:r>
        <w:t>User needs</w:t>
      </w:r>
    </w:p>
    <w:p>
      <w:pPr>
        <w:spacing w:after="80" w:line="300" w:lineRule="auto"/>
        <w:numPr>
          <w:ilvl w:val="0"/>
          <w:numId w:val="13"/>
        </w:numPr>
      </w:pPr>
      <w:r>
        <w:rPr>
          <w:rFonts w:ascii="Calibri" w:hAnsi="Calibri" w:eastAsia="Calibri"/>
          <w:sz w:val="22"/>
          <w:lang w:val="en-GB"/>
        </w:rPr>
        <w:t>Find the appeal body, deadline, evidence boundary and decision route.</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appeal-school-admission-primary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school-years-northern-ireland-handoff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service-episode/appeal-school-admission-ordinary-source-linked-route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school-place application has been refused and the applicant wants the decision reviewed.</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Use the applicable independent appeal route after an admissions authority refuses a preferred school place.</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service-step/appeal-school-admission-ordinary-source-linked-route-select-current-jurisdiction-route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appeal-school-admission-primary, school-years-scotland-handoff, school-years-wales-handoff, school-years-northern-ireland-handoff</w:t>
      </w:r>
    </w:p>
    <w:p>
      <w:pPr>
        <w:spacing w:after="80" w:line="300" w:lineRule="auto"/>
        <w:numPr>
          <w:ilvl w:val="0"/>
          <w:numId w:val="14"/>
        </w:numPr>
      </w:pPr>
      <w:r>
        <w:rPr>
          <w:rFonts w:ascii="Calibri" w:hAnsi="Calibri" w:eastAsia="Calibri"/>
          <w:sz w:val="22"/>
          <w:lang w:val="en-GB"/>
        </w:rPr>
        <w:t>Follow the selected source to appeal a school admission decision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service-step/appeal-school-admission-ordinary-source-linked-route-follow-current-official-instructions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Use the applicable independent appeal route after an admissions authority refuses a preferred school place.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appeal-school-admission-primary, school-years-scotland-handoff, school-years-wales-handoff, school-years-northern-ireland-handoff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service-episode/appeal-school-admission-exception-or-route-failure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service-step/appeal-school-admission-exception-or-route-failure-resolve-route-boundary-or-failure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appeal-school-admission-primary, school-years-scotland-handoff, school-years-wales-handoff, school-years-northern-ireland-handoff</w:t>
      </w:r>
    </w:p>
    <w:p>
      <w:pPr>
        <w:pStyle w:val="Heading1"/>
      </w:pPr>
      <w:r>
        <w:t>Official source handoffs</w:t>
      </w:r>
    </w:p>
    <w:p>
      <w:r>
        <w:t>These links locate current official services. Check the relevant official source before acting.</w:t>
      </w:r>
    </w:p>
    <w:p>
      <w:pPr>
        <w:pStyle w:val="Heading2"/>
      </w:pPr>
      <w:r>
        <w:t>England: Appealing a school's decision</w:t>
      </w:r>
    </w:p>
    <w:p>
      <w:pPr>
        <w:spacing w:after="80"/>
      </w:pPr>
      <w:r>
        <w:rPr>
          <w:rFonts w:ascii="Calibri" w:hAnsi="Calibri" w:eastAsia="Calibri"/>
          <w:b/>
          <w:color w:val="17212B"/>
          <w:lang w:val="en-GB"/>
        </w:rPr>
        <w:t xml:space="preserve">Official URL: </w:t>
      </w:r>
      <w:hyperlink r:id="rId12">
        <w:r>
          <w:rPr>
            <w:color w:val="004D47"/>
            <w:u w:val="single"/>
          </w:rPr>
          <w:t>https://www.gov.uk/schools-admissions/appealing-a-schools-decision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Education</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appeal-school-admission-primary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resource/appeal-school-admission-appeal-school-admission-primary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england_school_admission_appeal_guidance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Explains the England school-admission appeal route and hearing boundary.</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predict or decide an appeal.</w:t>
      </w:r>
    </w:p>
    <w:p>
      <w:pPr>
        <w:pStyle w:val="Heading2"/>
      </w:pPr>
      <w:r>
        <w:t>Scotland: School education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https://www.mygov.scot/browse/education-training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resource/appeal-school-admission-school-years-scotland-handoff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school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a family-specific eligibility rule, deadline or outcome.</w:t>
      </w:r>
    </w:p>
    <w:p>
      <w:pPr>
        <w:pStyle w:val="Heading2"/>
      </w:pPr>
      <w:r>
        <w:t>Wales: Education and skills in Wales</w:t>
      </w:r>
    </w:p>
    <w:p>
      <w:pPr>
        <w:spacing w:after="80"/>
      </w:pPr>
      <w:r>
        <w:rPr>
          <w:rFonts w:ascii="Calibri" w:hAnsi="Calibri" w:eastAsia="Calibri"/>
          <w:b/>
          <w:color w:val="17212B"/>
          <w:lang w:val="en-GB"/>
        </w:rPr>
        <w:t xml:space="preserve">Official URL: </w:t>
      </w:r>
      <w:hyperlink r:id="rId14">
        <w:r>
          <w:rPr>
            <w:color w:val="004D47"/>
            <w:u w:val="single"/>
          </w:rPr>
          <w:t>https://www.gov.wales/education-skills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resource/appeal-school-admission-school-years-wales-handoff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education services, policy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a family-specific eligibility rule, deadline or outcome.</w:t>
      </w:r>
    </w:p>
    <w:p>
      <w:pPr>
        <w:pStyle w:val="Heading2"/>
      </w:pPr>
      <w:r>
        <w:t>Northern Ireland: Education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https://www.nidirect.gov.uk/information-and-services/education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school-years-northern-ireland-handoff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resource/appeal-school-admission-school-years-northern-ireland-handoff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northern_ireland_school_service_discovery_handoff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education services and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a family-specific eligibility rule, deadline or outcome.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free school meals: </w:t>
      </w:r>
      <w:r>
        <w:rPr>
          <w:rFonts w:ascii="Courier New" w:hAnsi="Courier New" w:eastAsia="Courier New"/>
          <w:color w:val="17212B"/>
          <w:sz w:val="19"/>
          <w:lang w:val="en-GB"/>
        </w:rPr>
        <w:t>apply-for-free-school-meals — shared-enclosing-process; sequenced: false</w:t>
      </w:r>
    </w:p>
    <w:p>
      <w:pPr>
        <w:spacing w:after="80"/>
      </w:pPr>
      <w:r>
        <w:rPr>
          <w:rFonts w:ascii="Calibri" w:hAnsi="Calibri" w:eastAsia="Calibri"/>
          <w:b/>
          <w:color w:val="17212B"/>
          <w:lang w:val="en-GB"/>
        </w:rPr>
        <w:t xml:space="preserve">Apply for a school place: </w:t>
      </w:r>
      <w:r>
        <w:rPr>
          <w:rFonts w:ascii="Courier New" w:hAnsi="Courier New" w:eastAsia="Courier New"/>
          <w:color w:val="17212B"/>
          <w:sz w:val="19"/>
          <w:lang w:val="en-GB"/>
        </w:rPr>
        <w:t>apply-for-school-place — shared-enclosing-process; sequenced: false</w:t>
      </w:r>
    </w:p>
    <w:p>
      <w:pPr>
        <w:spacing w:after="80"/>
      </w:pPr>
      <w:r>
        <w:rPr>
          <w:rFonts w:ascii="Calibri" w:hAnsi="Calibri" w:eastAsia="Calibri"/>
          <w:b/>
          <w:color w:val="17212B"/>
          <w:lang w:val="en-GB"/>
        </w:rPr>
        <w:t xml:space="preserve">Arrange school transport: </w:t>
      </w:r>
      <w:r>
        <w:rPr>
          <w:rFonts w:ascii="Courier New" w:hAnsi="Courier New" w:eastAsia="Courier New"/>
          <w:color w:val="17212B"/>
          <w:sz w:val="19"/>
          <w:lang w:val="en-GB"/>
        </w:rPr>
        <w:t>arrange-school-transport — shared-enclosing-process; sequenced: false</w:t>
      </w:r>
    </w:p>
    <w:p>
      <w:pPr>
        <w:spacing w:after="80"/>
      </w:pPr>
      <w:r>
        <w:rPr>
          <w:rFonts w:ascii="Calibri" w:hAnsi="Calibri" w:eastAsia="Calibri"/>
          <w:b/>
          <w:color w:val="17212B"/>
          <w:lang w:val="en-GB"/>
        </w:rPr>
        <w:t xml:space="preserve">Choose home education: </w:t>
      </w:r>
      <w:r>
        <w:rPr>
          <w:rFonts w:ascii="Courier New" w:hAnsi="Courier New" w:eastAsia="Courier New"/>
          <w:color w:val="17212B"/>
          <w:sz w:val="19"/>
          <w:lang w:val="en-GB"/>
        </w:rPr>
        <w:t>choose-home-education — shared-enclosing-process; sequenced: false</w:t>
      </w:r>
    </w:p>
    <w:p>
      <w:pPr>
        <w:spacing w:after="80"/>
      </w:pPr>
      <w:r>
        <w:rPr>
          <w:rFonts w:ascii="Calibri" w:hAnsi="Calibri" w:eastAsia="Calibri"/>
          <w:b/>
          <w:color w:val="17212B"/>
          <w:lang w:val="en-GB"/>
        </w:rPr>
        <w:t xml:space="preserve">Meet school attendance duties: </w:t>
      </w:r>
      <w:r>
        <w:rPr>
          <w:rFonts w:ascii="Courier New" w:hAnsi="Courier New" w:eastAsia="Courier New"/>
          <w:color w:val="17212B"/>
          <w:sz w:val="19"/>
          <w:lang w:val="en-GB"/>
        </w:rPr>
        <w:t>meet-school-attendance-duty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"school place appeal",</w:t>
      </w:r>
    </w:p>
    <w:p>
      <w:pPr>
        <w:pStyle w:val="GovernedJSON"/>
      </w:pPr>
      <w:r>
        <w:rPr>
          <w:rFonts w:ascii="Courier New" w:hAnsi="Courier New" w:eastAsia="Courier New"/>
          <w:color w:val="17212B"/>
          <w:sz w:val="16"/>
          <w:lang w:val="en-GB"/>
        </w:rPr>
        <w:t xml:space="preserve">      "challenge refused school admission"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"appeal-school-admission-primary",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"appeal-school-admission-primary"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"school-years-scotland-handoff",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"school-years-wales-handoff",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"school-years-northern-ireland-handoff",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"Use the applicable independent appeal route after an admissions authority refuses a preferred school place.",</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"school-years",</w:t>
      </w:r>
    </w:p>
    <w:p>
      <w:pPr>
        <w:pStyle w:val="GovernedJSON"/>
      </w:pPr>
      <w:r>
        <w:rPr>
          <w:rFonts w:ascii="Courier New" w:hAnsi="Courier New" w:eastAsia="Courier New"/>
          <w:color w:val="17212B"/>
          <w:sz w:val="16"/>
          <w:lang w:val="en-GB"/>
        </w:rPr>
        <w:t xml:space="preserve">      "route": "life-course-domain/school-years",</w:t>
      </w:r>
    </w:p>
    <w:p>
      <w:pPr>
        <w:pStyle w:val="GovernedJSON"/>
      </w:pPr>
      <w:r>
        <w:rPr>
          <w:rFonts w:ascii="Courier New" w:hAnsi="Courier New" w:eastAsia="Courier New"/>
          <w:color w:val="17212B"/>
          <w:sz w:val="16"/>
          <w:lang w:val="en-GB"/>
        </w:rPr>
        <w:t xml:space="preserve">      "title": "School years"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school-place application has been refused and the applicant wants the decision reviewed.",</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"Use the applicable independent appeal route after an admissions authority refuses a preferred school place.",</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"https://chris-page-gov.github.io/okf-uk-living/assertions/f76b373d203073f41a552258",</w:t>
      </w:r>
    </w:p>
    <w:p>
      <w:pPr>
        <w:pStyle w:val="GovernedJSON"/>
      </w:pPr>
      <w:r>
        <w:rPr>
          <w:rFonts w:ascii="Courier New" w:hAnsi="Courier New" w:eastAsia="Courier New"/>
          <w:color w:val="17212B"/>
          <w:sz w:val="16"/>
          <w:lang w:val="en-GB"/>
        </w:rPr>
        <w:t xml:space="preserve">          "family_episode": "https://chris-page-gov.github.io/okf-uk-living/assertions/7bcb3014fdcf8655b0a6b37f"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"service-episode/appeal-school-admission-ordinary-source-linked-route",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"https://chris-page-gov.github.io/okf-uk-living/assertions/6e59af160cfabf20b7fc2b91",</w:t>
      </w:r>
    </w:p>
    <w:p>
      <w:pPr>
        <w:pStyle w:val="GovernedJSON"/>
      </w:pPr>
      <w:r>
        <w:rPr>
          <w:rFonts w:ascii="Courier New" w:hAnsi="Courier New" w:eastAsia="Courier New"/>
          <w:color w:val="17212B"/>
          <w:sz w:val="16"/>
          <w:lang w:val="en-GB"/>
        </w:rPr>
        <w:t xml:space="preserve">              "precedes_next": "https://chris-page-gov.github.io/okf-uk-living/assertions/56b6d28678a7f337d3e2b8be",</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"https://chris-page-gov.github.io/okf-uk-living/assertions/53789c8307a64b96d70ba759",</w:t>
      </w:r>
    </w:p>
    <w:p>
      <w:pPr>
        <w:pStyle w:val="GovernedJSON"/>
      </w:pPr>
      <w:r>
        <w:rPr>
          <w:rFonts w:ascii="Courier New" w:hAnsi="Courier New" w:eastAsia="Courier New"/>
          <w:color w:val="17212B"/>
          <w:sz w:val="16"/>
          <w:lang w:val="en-GB"/>
        </w:rPr>
        <w:t xml:space="preserve">                  "resource_route": "resource/appeal-school-admission-appeal-school-admission-primary",</w:t>
      </w:r>
    </w:p>
    <w:p>
      <w:pPr>
        <w:pStyle w:val="GovernedJSON"/>
      </w:pPr>
      <w:r>
        <w:rPr>
          <w:rFonts w:ascii="Courier New" w:hAnsi="Courier New" w:eastAsia="Courier New"/>
          <w:color w:val="17212B"/>
          <w:sz w:val="16"/>
          <w:lang w:val="en-GB"/>
        </w:rPr>
        <w:t xml:space="preserve">                  "source_id": "appeal-school-admission-primary"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"https://chris-page-gov.github.io/okf-uk-living/assertions/43ad8db712e3e80a8b9ab561",</w:t>
      </w:r>
    </w:p>
    <w:p>
      <w:pPr>
        <w:pStyle w:val="GovernedJSON"/>
      </w:pPr>
      <w:r>
        <w:rPr>
          <w:rFonts w:ascii="Courier New" w:hAnsi="Courier New" w:eastAsia="Courier New"/>
          <w:color w:val="17212B"/>
          <w:sz w:val="16"/>
          <w:lang w:val="en-GB"/>
        </w:rPr>
        <w:t xml:space="preserve">                  "resource_route": "resource/appeal-school-admission-school-years-scotland-handoff",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"https://chris-page-gov.github.io/okf-uk-living/assertions/d6dc04804c89d17e7f440582",</w:t>
      </w:r>
    </w:p>
    <w:p>
      <w:pPr>
        <w:pStyle w:val="GovernedJSON"/>
      </w:pPr>
      <w:r>
        <w:rPr>
          <w:rFonts w:ascii="Courier New" w:hAnsi="Courier New" w:eastAsia="Courier New"/>
          <w:color w:val="17212B"/>
          <w:sz w:val="16"/>
          <w:lang w:val="en-GB"/>
        </w:rPr>
        <w:t xml:space="preserve">                  "resource_route": "resource/appeal-school-admission-school-years-wales-handoff",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"https://chris-page-gov.github.io/okf-uk-living/assertions/deb38a647dce40d2632cbdc6",</w:t>
      </w:r>
    </w:p>
    <w:p>
      <w:pPr>
        <w:pStyle w:val="GovernedJSON"/>
      </w:pPr>
      <w:r>
        <w:rPr>
          <w:rFonts w:ascii="Courier New" w:hAnsi="Courier New" w:eastAsia="Courier New"/>
          <w:color w:val="17212B"/>
          <w:sz w:val="16"/>
          <w:lang w:val="en-GB"/>
        </w:rPr>
        <w:t xml:space="preserve">                  "resource_route": "resource/appeal-school-admission-school-years-northern-ireland-handoff",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"service-step/appeal-school-admission-ordinary-source-linked-route-select-current-jurisdiction-route",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"appeal-school-admission-primary",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appeal a school admission decision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applicable independent appeal route after an admissions authority refuses a preferred school place."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"https://chris-page-gov.github.io/okf-uk-living/assertions/b373e61a258a9177a4db9ccf",</w:t>
      </w:r>
    </w:p>
    <w:p>
      <w:pPr>
        <w:pStyle w:val="GovernedJSON"/>
      </w:pPr>
      <w:r>
        <w:rPr>
          <w:rFonts w:ascii="Courier New" w:hAnsi="Courier New" w:eastAsia="Courier New"/>
          <w:color w:val="17212B"/>
          <w:sz w:val="16"/>
          <w:lang w:val="en-GB"/>
        </w:rPr>
        <w:t xml:space="preserve">              "follows_previous": "https://chris-page-gov.github.io/okf-uk-living/assertions/4677c8d95f21dec528400b7f",</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"https://chris-page-gov.github.io/okf-uk-living/assertions/afcaffb15e050af3cdf64b9c",</w:t>
      </w:r>
    </w:p>
    <w:p>
      <w:pPr>
        <w:pStyle w:val="GovernedJSON"/>
      </w:pPr>
      <w:r>
        <w:rPr>
          <w:rFonts w:ascii="Courier New" w:hAnsi="Courier New" w:eastAsia="Courier New"/>
          <w:color w:val="17212B"/>
          <w:sz w:val="16"/>
          <w:lang w:val="en-GB"/>
        </w:rPr>
        <w:t xml:space="preserve">                  "resource_route": "resource/appeal-school-admission-appeal-school-admission-primary",</w:t>
      </w:r>
    </w:p>
    <w:p>
      <w:pPr>
        <w:pStyle w:val="GovernedJSON"/>
      </w:pPr>
      <w:r>
        <w:rPr>
          <w:rFonts w:ascii="Courier New" w:hAnsi="Courier New" w:eastAsia="Courier New"/>
          <w:color w:val="17212B"/>
          <w:sz w:val="16"/>
          <w:lang w:val="en-GB"/>
        </w:rPr>
        <w:t xml:space="preserve">                  "source_id": "appeal-school-admission-primary"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"https://chris-page-gov.github.io/okf-uk-living/assertions/f670ab0ba71ea93f4f47ae6e",</w:t>
      </w:r>
    </w:p>
    <w:p>
      <w:pPr>
        <w:pStyle w:val="GovernedJSON"/>
      </w:pPr>
      <w:r>
        <w:rPr>
          <w:rFonts w:ascii="Courier New" w:hAnsi="Courier New" w:eastAsia="Courier New"/>
          <w:color w:val="17212B"/>
          <w:sz w:val="16"/>
          <w:lang w:val="en-GB"/>
        </w:rPr>
        <w:t xml:space="preserve">                  "resource_route": "resource/appeal-school-admission-school-years-scotland-handoff",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"https://chris-page-gov.github.io/okf-uk-living/assertions/666a862c09128f31b9d07627",</w:t>
      </w:r>
    </w:p>
    <w:p>
      <w:pPr>
        <w:pStyle w:val="GovernedJSON"/>
      </w:pPr>
      <w:r>
        <w:rPr>
          <w:rFonts w:ascii="Courier New" w:hAnsi="Courier New" w:eastAsia="Courier New"/>
          <w:color w:val="17212B"/>
          <w:sz w:val="16"/>
          <w:lang w:val="en-GB"/>
        </w:rPr>
        <w:t xml:space="preserve">                  "resource_route": "resource/appeal-school-admission-school-years-wales-handoff",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"https://chris-page-gov.github.io/okf-uk-living/assertions/d929e105db6b45c4ae0f651a",</w:t>
      </w:r>
    </w:p>
    <w:p>
      <w:pPr>
        <w:pStyle w:val="GovernedJSON"/>
      </w:pPr>
      <w:r>
        <w:rPr>
          <w:rFonts w:ascii="Courier New" w:hAnsi="Courier New" w:eastAsia="Courier New"/>
          <w:color w:val="17212B"/>
          <w:sz w:val="16"/>
          <w:lang w:val="en-GB"/>
        </w:rPr>
        <w:t xml:space="preserve">                  "resource_route": "resource/appeal-school-admission-school-years-northern-ireland-handoff",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"service-step/appeal-school-admission-ordinary-source-linked-route-follow-current-official-instructions",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"appeal-school-admission-primary",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"https://chris-page-gov.github.io/okf-uk-living/assertions/8bb50b92275a00467b6052e6",</w:t>
      </w:r>
    </w:p>
    <w:p>
      <w:pPr>
        <w:pStyle w:val="GovernedJSON"/>
      </w:pPr>
      <w:r>
        <w:rPr>
          <w:rFonts w:ascii="Courier New" w:hAnsi="Courier New" w:eastAsia="Courier New"/>
          <w:color w:val="17212B"/>
          <w:sz w:val="16"/>
          <w:lang w:val="en-GB"/>
        </w:rPr>
        <w:t xml:space="preserve">          "family_episode": "https://chris-page-gov.github.io/okf-uk-living/assertions/479ba516217dc4c91ef2dc77"</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"service-episode/appeal-school-admission-exception-or-route-failure",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"https://chris-page-gov.github.io/okf-uk-living/assertions/c901a8cf27324a55a39d402e",</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"https://chris-page-gov.github.io/okf-uk-living/assertions/ca3dd3a10a723d62d8f67a66",</w:t>
      </w:r>
    </w:p>
    <w:p>
      <w:pPr>
        <w:pStyle w:val="GovernedJSON"/>
      </w:pPr>
      <w:r>
        <w:rPr>
          <w:rFonts w:ascii="Courier New" w:hAnsi="Courier New" w:eastAsia="Courier New"/>
          <w:color w:val="17212B"/>
          <w:sz w:val="16"/>
          <w:lang w:val="en-GB"/>
        </w:rPr>
        <w:t xml:space="preserve">                  "resource_route": "resource/appeal-school-admission-appeal-school-admission-primary",</w:t>
      </w:r>
    </w:p>
    <w:p>
      <w:pPr>
        <w:pStyle w:val="GovernedJSON"/>
      </w:pPr>
      <w:r>
        <w:rPr>
          <w:rFonts w:ascii="Courier New" w:hAnsi="Courier New" w:eastAsia="Courier New"/>
          <w:color w:val="17212B"/>
          <w:sz w:val="16"/>
          <w:lang w:val="en-GB"/>
        </w:rPr>
        <w:t xml:space="preserve">                  "source_id": "appeal-school-admission-primary"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"https://chris-page-gov.github.io/okf-uk-living/assertions/1977d3822a7c59314ddf11be",</w:t>
      </w:r>
    </w:p>
    <w:p>
      <w:pPr>
        <w:pStyle w:val="GovernedJSON"/>
      </w:pPr>
      <w:r>
        <w:rPr>
          <w:rFonts w:ascii="Courier New" w:hAnsi="Courier New" w:eastAsia="Courier New"/>
          <w:color w:val="17212B"/>
          <w:sz w:val="16"/>
          <w:lang w:val="en-GB"/>
        </w:rPr>
        <w:t xml:space="preserve">                  "resource_route": "resource/appeal-school-admission-school-years-scotland-handoff",</w:t>
      </w:r>
    </w:p>
    <w:p>
      <w:pPr>
        <w:pStyle w:val="GovernedJSON"/>
      </w:pPr>
      <w:r>
        <w:rPr>
          <w:rFonts w:ascii="Courier New" w:hAnsi="Courier New" w:eastAsia="Courier New"/>
          <w:color w:val="17212B"/>
          <w:sz w:val="16"/>
          <w:lang w:val="en-GB"/>
        </w:rPr>
        <w:t xml:space="preserve">                  "source_id": "school-years-scotland-handoff"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"https://chris-page-gov.github.io/okf-uk-living/assertions/8739d901042da14f9c193f63",</w:t>
      </w:r>
    </w:p>
    <w:p>
      <w:pPr>
        <w:pStyle w:val="GovernedJSON"/>
      </w:pPr>
      <w:r>
        <w:rPr>
          <w:rFonts w:ascii="Courier New" w:hAnsi="Courier New" w:eastAsia="Courier New"/>
          <w:color w:val="17212B"/>
          <w:sz w:val="16"/>
          <w:lang w:val="en-GB"/>
        </w:rPr>
        <w:t xml:space="preserve">                  "resource_route": "resource/appeal-school-admission-school-years-wales-handoff",</w:t>
      </w:r>
    </w:p>
    <w:p>
      <w:pPr>
        <w:pStyle w:val="GovernedJSON"/>
      </w:pPr>
      <w:r>
        <w:rPr>
          <w:rFonts w:ascii="Courier New" w:hAnsi="Courier New" w:eastAsia="Courier New"/>
          <w:color w:val="17212B"/>
          <w:sz w:val="16"/>
          <w:lang w:val="en-GB"/>
        </w:rPr>
        <w:t xml:space="preserve">                  "source_id": "school-years-wales-handoff"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"https://chris-page-gov.github.io/okf-uk-living/assertions/8f7258921cbd5572245d1e00",</w:t>
      </w:r>
    </w:p>
    <w:p>
      <w:pPr>
        <w:pStyle w:val="GovernedJSON"/>
      </w:pPr>
      <w:r>
        <w:rPr>
          <w:rFonts w:ascii="Courier New" w:hAnsi="Courier New" w:eastAsia="Courier New"/>
          <w:color w:val="17212B"/>
          <w:sz w:val="16"/>
          <w:lang w:val="en-GB"/>
        </w:rPr>
        <w:t xml:space="preserve">                  "resource_route": "resource/appeal-school-admission-school-years-northern-ireland-handoff",</w:t>
      </w:r>
    </w:p>
    <w:p>
      <w:pPr>
        <w:pStyle w:val="GovernedJSON"/>
      </w:pPr>
      <w:r>
        <w:rPr>
          <w:rFonts w:ascii="Courier New" w:hAnsi="Courier New" w:eastAsia="Courier New"/>
          <w:color w:val="17212B"/>
          <w:sz w:val="16"/>
          <w:lang w:val="en-GB"/>
        </w:rPr>
        <w:t xml:space="preserve">                  "source_id":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"service-step/appeal-school-admission-exception-or-route-failure-resolve-route-boundary-or-failure",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"appeal-school-admission-primary",</w:t>
      </w:r>
    </w:p>
    <w:p>
      <w:pPr>
        <w:pStyle w:val="GovernedJSON"/>
      </w:pPr>
      <w:r>
        <w:rPr>
          <w:rFonts w:ascii="Courier New" w:hAnsi="Courier New" w:eastAsia="Courier New"/>
          <w:color w:val="17212B"/>
          <w:sz w:val="16"/>
          <w:lang w:val="en-GB"/>
        </w:rPr>
        <w:t xml:space="preserve">              "school-years-scotland-handoff",</w:t>
      </w:r>
    </w:p>
    <w:p>
      <w:pPr>
        <w:pStyle w:val="GovernedJSON"/>
      </w:pPr>
      <w:r>
        <w:rPr>
          <w:rFonts w:ascii="Courier New" w:hAnsi="Courier New" w:eastAsia="Courier New"/>
          <w:color w:val="17212B"/>
          <w:sz w:val="16"/>
          <w:lang w:val="en-GB"/>
        </w:rPr>
        <w:t xml:space="preserve">              "school-years-wales-handoff",</w:t>
      </w:r>
    </w:p>
    <w:p>
      <w:pPr>
        <w:pStyle w:val="GovernedJSON"/>
      </w:pPr>
      <w:r>
        <w:rPr>
          <w:rFonts w:ascii="Courier New" w:hAnsi="Courier New" w:eastAsia="Courier New"/>
          <w:color w:val="17212B"/>
          <w:sz w:val="16"/>
          <w:lang w:val="en-GB"/>
        </w:rPr>
        <w:t xml:space="preserve">              "school-years-northern-ireland-handoff"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"appeal-school-admission",</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Appeal a school admission decision\n\n## Place in the process\n\nThis topic sits within **Enter and attend school** in the **School years** life-course\ndomain. What comes before depends on the person's situation and nation; the first\nsafe step is to select the current official route rather than assume one UK process.\n\n## What this family covers\n\nUse the applicable independent appeal route after an admissions authority refuses a preferred school place.\n\nThe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Appealing a school's decision](https://www.gov.uk/schools-admissions/appealing-a-schools-decision)\n- [Scotland: School education in Scotland](https://www.mygov.scot/browse/education-training)\n- [Wales: Education and skills in Wales](https://www.gov.wales/education-skills)\n- [Northern Ireland: Education in Northern Ireland](https://www.nidirect.gov.uk/information-and-services/education)\n\nThese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**Enter and attend school**,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"Enter and attend school",</w:t>
      </w:r>
    </w:p>
    <w:p>
      <w:pPr>
        <w:pStyle w:val="GovernedJSON"/>
      </w:pPr>
      <w:r>
        <w:rPr>
          <w:rFonts w:ascii="Courier New" w:hAnsi="Courier New" w:eastAsia="Courier New"/>
          <w:color w:val="17212B"/>
          <w:sz w:val="16"/>
          <w:lang w:val="en-GB"/>
        </w:rPr>
        <w:t xml:space="preserve">      "source": "services/appeal-school-admission.md",</w:t>
      </w:r>
    </w:p>
    <w:p>
      <w:pPr>
        <w:pStyle w:val="GovernedJSON"/>
      </w:pPr>
      <w:r>
        <w:rPr>
          <w:rFonts w:ascii="Courier New" w:hAnsi="Courier New" w:eastAsia="Courier New"/>
          <w:color w:val="17212B"/>
          <w:sz w:val="16"/>
          <w:lang w:val="en-GB"/>
        </w:rPr>
        <w:t xml:space="preserve">      "title": "Appeal a school admission decision within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"enter-and-attend-school",</w:t>
      </w:r>
    </w:p>
    <w:p>
      <w:pPr>
        <w:pStyle w:val="GovernedJSON"/>
      </w:pPr>
      <w:r>
        <w:rPr>
          <w:rFonts w:ascii="Courier New" w:hAnsi="Courier New" w:eastAsia="Courier New"/>
          <w:color w:val="17212B"/>
          <w:sz w:val="16"/>
          <w:lang w:val="en-GB"/>
        </w:rPr>
        <w:t xml:space="preserve">      "route": "enclosing-process/enter-and-attend-school",</w:t>
      </w:r>
    </w:p>
    <w:p>
      <w:pPr>
        <w:pStyle w:val="GovernedJSON"/>
      </w:pPr>
      <w:r>
        <w:rPr>
          <w:rFonts w:ascii="Courier New" w:hAnsi="Courier New" w:eastAsia="Courier New"/>
          <w:color w:val="17212B"/>
          <w:sz w:val="16"/>
          <w:lang w:val="en-GB"/>
        </w:rPr>
        <w:t xml:space="preserve">      "title": "Enter and attend school"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"apply-for-free-school-meals",</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"dataset/apply-for-free-school-meals",</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free school meals"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"apply-for-school-place",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"dataset/apply-for-school-place",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a school place"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"arrange-school-transport",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"dataset/arrange-school-transport",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school transport"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"choose-home-education",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"dataset/choose-home-education",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"Choose home 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"meet-school-attendance-duty",</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"dataset/meet-school-attendance-duty",</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"Meet school attendance duties"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"https://chris-page-gov.github.io/okf-uk-living/assertions/5432db1c3fcc67de07875dd2",</w:t>
      </w:r>
    </w:p>
    <w:p>
      <w:pPr>
        <w:pStyle w:val="GovernedJSON"/>
      </w:pPr>
      <w:r>
        <w:rPr>
          <w:rFonts w:ascii="Courier New" w:hAnsi="Courier New" w:eastAsia="Courier New"/>
          <w:color w:val="17212B"/>
          <w:sz w:val="16"/>
          <w:lang w:val="en-GB"/>
        </w:rPr>
        <w:t xml:space="preserve">      "life_course_domain": "https://chris-page-gov.github.io/okf-uk-living/assertions/f12505e2c3de6d655c9c8969"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"dataset/appeal-school-admission",</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school-place application has been refused and the applicant wants the decision reviewed."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"england_school_admission_appeal_guidance",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"appeal-school-admission-primary",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predict or decide an appeal."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Education",</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"https://chris-page-gov.github.io/okf-uk-living/assertions/729b921286f0ede4c17fceb5",</w:t>
      </w:r>
    </w:p>
    <w:p>
      <w:pPr>
        <w:pStyle w:val="GovernedJSON"/>
      </w:pPr>
      <w:r>
        <w:rPr>
          <w:rFonts w:ascii="Courier New" w:hAnsi="Courier New" w:eastAsia="Courier New"/>
          <w:color w:val="17212B"/>
          <w:sz w:val="16"/>
          <w:lang w:val="en-GB"/>
        </w:rPr>
        <w:t xml:space="preserve">        "resource_id": "resource:appeal-school-admission:appeal-school-admission-primary",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"resource/appeal-school-admission-appeal-school-admission-primary",</w:t>
      </w:r>
    </w:p>
    <w:p>
      <w:pPr>
        <w:pStyle w:val="GovernedJSON"/>
      </w:pPr>
      <w:r>
        <w:rPr>
          <w:rFonts w:ascii="Courier New" w:hAnsi="Courier New" w:eastAsia="Courier New"/>
          <w:color w:val="17212B"/>
          <w:sz w:val="16"/>
          <w:lang w:val="en-GB"/>
        </w:rPr>
        <w:t xml:space="preserve">        "summary": "Explains the England school-admission appeal route and hearing boundary.",</w:t>
      </w:r>
    </w:p>
    <w:p>
      <w:pPr>
        <w:pStyle w:val="GovernedJSON"/>
      </w:pPr>
      <w:r>
        <w:rPr>
          <w:rFonts w:ascii="Courier New" w:hAnsi="Courier New" w:eastAsia="Courier New"/>
          <w:color w:val="17212B"/>
          <w:sz w:val="16"/>
          <w:lang w:val="en-GB"/>
        </w:rPr>
        <w:t xml:space="preserve">        "title": "Appealing a school's decision",</w:t>
      </w:r>
    </w:p>
    <w:p>
      <w:pPr>
        <w:pStyle w:val="GovernedJSON"/>
      </w:pPr>
      <w:r>
        <w:rPr>
          <w:rFonts w:ascii="Courier New" w:hAnsi="Courier New" w:eastAsia="Courier New"/>
          <w:color w:val="17212B"/>
          <w:sz w:val="16"/>
          <w:lang w:val="en-GB"/>
        </w:rPr>
        <w:t xml:space="preserve">        "url": "https://www.gov.uk/schools-admissions/appealing-a-schools-decision"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"https://chris-page-gov.github.io/okf-uk-living/assertions/4020f5dbb4383b16503f5ad1",</w:t>
      </w:r>
    </w:p>
    <w:p>
      <w:pPr>
        <w:pStyle w:val="GovernedJSON"/>
      </w:pPr>
      <w:r>
        <w:rPr>
          <w:rFonts w:ascii="Courier New" w:hAnsi="Courier New" w:eastAsia="Courier New"/>
          <w:color w:val="17212B"/>
          <w:sz w:val="16"/>
          <w:lang w:val="en-GB"/>
        </w:rPr>
        <w:t xml:space="preserve">        "resource_id": "resource:appeal-school-admission:school-years-scotland-handoff",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"resource/appeal-school-admission-school-years-scotland-handoff",</w:t>
      </w:r>
    </w:p>
    <w:p>
      <w:pPr>
        <w:pStyle w:val="GovernedJSON"/>
      </w:pPr>
      <w:r>
        <w:rPr>
          <w:rFonts w:ascii="Courier New" w:hAnsi="Courier New" w:eastAsia="Courier New"/>
          <w:color w:val="17212B"/>
          <w:sz w:val="16"/>
          <w:lang w:val="en-GB"/>
        </w:rPr>
        <w:t xml:space="preserve">        "summary": "Routes people to current Scottish school education services and support.",</w:t>
      </w:r>
    </w:p>
    <w:p>
      <w:pPr>
        <w:pStyle w:val="GovernedJSON"/>
      </w:pPr>
      <w:r>
        <w:rPr>
          <w:rFonts w:ascii="Courier New" w:hAnsi="Courier New" w:eastAsia="Courier New"/>
          <w:color w:val="17212B"/>
          <w:sz w:val="16"/>
          <w:lang w:val="en-GB"/>
        </w:rPr>
        <w:t xml:space="preserve">        "title": "School education in Scotland",</w:t>
      </w:r>
    </w:p>
    <w:p>
      <w:pPr>
        <w:pStyle w:val="GovernedJSON"/>
      </w:pPr>
      <w:r>
        <w:rPr>
          <w:rFonts w:ascii="Courier New" w:hAnsi="Courier New" w:eastAsia="Courier New"/>
          <w:color w:val="17212B"/>
          <w:sz w:val="16"/>
          <w:lang w:val="en-GB"/>
        </w:rPr>
        <w:t xml:space="preserve">        "url": "https://www.mygov.scot/browse/education-training"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"https://chris-page-gov.github.io/okf-uk-living/assertions/575ec1a15a9d4aa6d5d3b549",</w:t>
      </w:r>
    </w:p>
    <w:p>
      <w:pPr>
        <w:pStyle w:val="GovernedJSON"/>
      </w:pPr>
      <w:r>
        <w:rPr>
          <w:rFonts w:ascii="Courier New" w:hAnsi="Courier New" w:eastAsia="Courier New"/>
          <w:color w:val="17212B"/>
          <w:sz w:val="16"/>
          <w:lang w:val="en-GB"/>
        </w:rPr>
        <w:t xml:space="preserve">        "resource_id": "resource:appeal-school-admission:school-years-wales-handoff",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"resource/appeal-school-admission-school-years-wales-handoff",</w:t>
      </w:r>
    </w:p>
    <w:p>
      <w:pPr>
        <w:pStyle w:val="GovernedJSON"/>
      </w:pPr>
      <w:r>
        <w:rPr>
          <w:rFonts w:ascii="Courier New" w:hAnsi="Courier New" w:eastAsia="Courier New"/>
          <w:color w:val="17212B"/>
          <w:sz w:val="16"/>
          <w:lang w:val="en-GB"/>
        </w:rPr>
        <w:t xml:space="preserve">        "summary": "Routes people to current Welsh education services, policy and support.",</w:t>
      </w:r>
    </w:p>
    <w:p>
      <w:pPr>
        <w:pStyle w:val="GovernedJSON"/>
      </w:pPr>
      <w:r>
        <w:rPr>
          <w:rFonts w:ascii="Courier New" w:hAnsi="Courier New" w:eastAsia="Courier New"/>
          <w:color w:val="17212B"/>
          <w:sz w:val="16"/>
          <w:lang w:val="en-GB"/>
        </w:rPr>
        <w:t xml:space="preserve">        "title": "Education and skills in Wales",</w:t>
      </w:r>
    </w:p>
    <w:p>
      <w:pPr>
        <w:pStyle w:val="GovernedJSON"/>
      </w:pPr>
      <w:r>
        <w:rPr>
          <w:rFonts w:ascii="Courier New" w:hAnsi="Courier New" w:eastAsia="Courier New"/>
          <w:color w:val="17212B"/>
          <w:sz w:val="16"/>
          <w:lang w:val="en-GB"/>
        </w:rPr>
        <w:t xml:space="preserve">        "url": "https://www.gov.wales/education-skills"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"northern_ireland_school_service_discovery_handoff",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"school-years-northern-ireland-handoff",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a family-specific eligibility rule, deadline or outcome."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"https://chris-page-gov.github.io/okf-uk-living/assertions/c4076b7a3e19a5c053f1985f",</w:t>
      </w:r>
    </w:p>
    <w:p>
      <w:pPr>
        <w:pStyle w:val="GovernedJSON"/>
      </w:pPr>
      <w:r>
        <w:rPr>
          <w:rFonts w:ascii="Courier New" w:hAnsi="Courier New" w:eastAsia="Courier New"/>
          <w:color w:val="17212B"/>
          <w:sz w:val="16"/>
          <w:lang w:val="en-GB"/>
        </w:rPr>
        <w:t xml:space="preserve">        "resource_id": "resource:appeal-school-admission:school-years-northern-ireland-handoff",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"resource/appeal-school-admission-school-years-northern-ireland-handoff",</w:t>
      </w:r>
    </w:p>
    <w:p>
      <w:pPr>
        <w:pStyle w:val="GovernedJSON"/>
      </w:pPr>
      <w:r>
        <w:rPr>
          <w:rFonts w:ascii="Courier New" w:hAnsi="Courier New" w:eastAsia="Courier New"/>
          <w:color w:val="17212B"/>
          <w:sz w:val="16"/>
          <w:lang w:val="en-GB"/>
        </w:rPr>
        <w:t xml:space="preserve">        "summary": "Routes people to current Northern Ireland education services and support.",</w:t>
      </w:r>
    </w:p>
    <w:p>
      <w:pPr>
        <w:pStyle w:val="GovernedJSON"/>
      </w:pPr>
      <w:r>
        <w:rPr>
          <w:rFonts w:ascii="Courier New" w:hAnsi="Courier New" w:eastAsia="Courier New"/>
          <w:color w:val="17212B"/>
          <w:sz w:val="16"/>
          <w:lang w:val="en-GB"/>
        </w:rPr>
        <w:t xml:space="preserve">        "title": "Education in Northern Ireland",</w:t>
      </w:r>
    </w:p>
    <w:p>
      <w:pPr>
        <w:pStyle w:val="GovernedJSON"/>
      </w:pPr>
      <w:r>
        <w:rPr>
          <w:rFonts w:ascii="Courier New" w:hAnsi="Courier New" w:eastAsia="Courier New"/>
          <w:color w:val="17212B"/>
          <w:sz w:val="16"/>
          <w:lang w:val="en-GB"/>
        </w:rPr>
        <w:t xml:space="preserve">        "url": "https://www.nidirect.gov.uk/information-and-services/education"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"Appeal a school admission decision",</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appeal body, deadline, evidence boundary and decision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ppeal-school-admission.html" TargetMode="External"/><Relationship Id="rId12" Type="http://schemas.openxmlformats.org/officeDocument/2006/relationships/hyperlink" Target="https://www.gov.uk/schools-admissions/appealing-a-schools-decision" TargetMode="External"/><Relationship Id="rId13" Type="http://schemas.openxmlformats.org/officeDocument/2006/relationships/hyperlink" Target="https://www.mygov.scot/browse/education-training" TargetMode="External"/><Relationship Id="rId14" Type="http://schemas.openxmlformats.org/officeDocument/2006/relationships/hyperlink" Target="https://www.gov.wales/education-skills" TargetMode="External"/><Relationship Id="rId15" Type="http://schemas.openxmlformats.org/officeDocument/2006/relationships/hyperlink" Target="https://www.nidirect.gov.uk/information-and-services/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a school admission decision — governed family record</dc:title>
  <dc:subject>SharePoint and Microsoft 365 Copilot retrieval experiment</dc:subject>
  <dc:creator>OKF Explorer</dc:creator>
  <cp:keywords>OKF, Open Knowledge Format, SharePoint, Microsoft 365 Copilot, appeal-school-admission, school place appeal, challenge refused school admission</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