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Apply for free school meals</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apply-for-free-school-meals</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https://chris-page-gov.github.io/okf-uk-living/explore/ai/families/apply-for-free-school-meals.html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abdce3063083c397bca7fe18a0be116f18daa7e948e53302ec0ab7068a52fc13</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343cd0ebcd84dd874153481ddfe9c4f56a0e5fc0c5a8cca064d15a051d49cd66</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Enter and attend school in the School years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Find the current school-meal support route and submit an application where one is required.</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Apply for free school meals</w:t>
        </w:r>
      </w:hyperlink>
    </w:p>
    <w:p>
      <w:pPr>
        <w:spacing w:after="80"/>
        <w:numPr>
          <w:ilvl w:val="0"/>
          <w:numId w:val="10"/>
        </w:numPr>
      </w:pPr>
      <w:hyperlink r:id="rId13">
        <w:r>
          <w:rPr>
            <w:color w:val="004D47"/>
            <w:u w:val="single"/>
          </w:rPr>
          <w:t>Scotland: School education in Scotland</w:t>
        </w:r>
      </w:hyperlink>
    </w:p>
    <w:p>
      <w:pPr>
        <w:spacing w:after="80"/>
        <w:numPr>
          <w:ilvl w:val="0"/>
          <w:numId w:val="10"/>
        </w:numPr>
      </w:pPr>
      <w:hyperlink r:id="rId14">
        <w:r>
          <w:rPr>
            <w:color w:val="004D47"/>
            <w:u w:val="single"/>
          </w:rPr>
          <w:t>Wales: Education and skills in Wales</w:t>
        </w:r>
      </w:hyperlink>
    </w:p>
    <w:p>
      <w:pPr>
        <w:spacing w:after="80"/>
        <w:numPr>
          <w:ilvl w:val="0"/>
          <w:numId w:val="10"/>
        </w:numPr>
      </w:pPr>
      <w:hyperlink r:id="rId15">
        <w:r>
          <w:rPr>
            <w:color w:val="004D47"/>
            <w:u w:val="single"/>
          </w:rPr>
          <w:t>Northern Ireland: Education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Enter and attend school,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Apply for free school meals</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apply-for-free-school-meals</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dataset/apply-for-free-school-meals</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Find the current school-meal support route and submit an application where one is required.</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School years (school-years)</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life-course-domain/school-years</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Enter and attend school (enter-and-attend-school)</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enclosing-process/enter-and-attend-school</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school meal support</w:t>
      </w:r>
    </w:p>
    <w:p>
      <w:pPr>
        <w:spacing w:after="80" w:line="300" w:lineRule="auto"/>
        <w:numPr>
          <w:ilvl w:val="0"/>
          <w:numId w:val="11"/>
        </w:numPr>
      </w:pPr>
      <w:r>
        <w:rPr>
          <w:rFonts w:ascii="Calibri" w:hAnsi="Calibri" w:eastAsia="Calibri"/>
          <w:sz w:val="22"/>
          <w:lang w:val="en-GB"/>
        </w:rPr>
        <w:t>free lunches at school</w:t>
      </w:r>
    </w:p>
    <w:p>
      <w:pPr>
        <w:pStyle w:val="Heading2"/>
      </w:pPr>
      <w:r>
        <w:t>Example situations</w:t>
      </w:r>
    </w:p>
    <w:p>
      <w:pPr>
        <w:spacing w:after="80" w:line="300" w:lineRule="auto"/>
        <w:numPr>
          <w:ilvl w:val="0"/>
          <w:numId w:val="12"/>
        </w:numPr>
      </w:pPr>
      <w:r>
        <w:rPr>
          <w:rFonts w:ascii="Calibri" w:hAnsi="Calibri" w:eastAsia="Calibri"/>
          <w:sz w:val="22"/>
          <w:lang w:val="en-GB"/>
        </w:rPr>
        <w:t>A household needs to check or request help with school meal costs.</w:t>
      </w:r>
    </w:p>
    <w:p>
      <w:pPr>
        <w:pStyle w:val="Heading2"/>
      </w:pPr>
      <w:r>
        <w:t>User needs</w:t>
      </w:r>
    </w:p>
    <w:p>
      <w:pPr>
        <w:spacing w:after="80" w:line="300" w:lineRule="auto"/>
        <w:numPr>
          <w:ilvl w:val="0"/>
          <w:numId w:val="13"/>
        </w:numPr>
      </w:pPr>
      <w:r>
        <w:rPr>
          <w:rFonts w:ascii="Calibri" w:hAnsi="Calibri" w:eastAsia="Calibri"/>
          <w:sz w:val="22"/>
          <w:lang w:val="en-GB"/>
        </w:rPr>
        <w:t>Locate the responsible authority and current application or automatic-entitlement route.</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apply-for-free-school-meals-primary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service-episode/apply-for-free-school-meals-ordinary-source-linked-route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household needs to check or request help with school meal costs.</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Find the current school-meal support route and submit an application where one is required.</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service-step/apply-for-free-school-meals-ordinary-source-linked-route-select-current-jurisdiction-route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apply-for-free-school-meals-primary, school-years-scotland-handoff, school-years-wales-handoff, school-years-northern-ireland-handoff</w:t>
      </w:r>
    </w:p>
    <w:p>
      <w:pPr>
        <w:spacing w:after="80" w:line="300" w:lineRule="auto"/>
        <w:numPr>
          <w:ilvl w:val="0"/>
          <w:numId w:val="14"/>
        </w:numPr>
      </w:pPr>
      <w:r>
        <w:rPr>
          <w:rFonts w:ascii="Calibri" w:hAnsi="Calibri" w:eastAsia="Calibri"/>
          <w:sz w:val="22"/>
          <w:lang w:val="en-GB"/>
        </w:rPr>
        <w:t>Follow the selected source to apply for free school meals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service-step/apply-for-free-school-meals-ordinary-source-linked-route-follow-current-official-instructions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Find the current school-meal support route and submit an application where one is required.</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apply-for-free-school-meals-primary, school-years-scotland-handoff, school-years-wales-handoff, school-years-northern-ireland-handoff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service-episode/apply-for-free-school-meals-exception-or-route-failure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service-step/apply-for-free-school-meals-exception-or-route-failure-resolve-route-boundary-or-failure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apply-for-free-school-meals-primary, school-years-scotland-handoff, school-years-wales-handoff, school-years-northern-ireland-handoff</w:t>
      </w:r>
    </w:p>
    <w:p>
      <w:pPr>
        <w:pStyle w:val="Heading1"/>
      </w:pPr>
      <w:r>
        <w:t>Official source handoffs</w:t>
      </w:r>
    </w:p>
    <w:p>
      <w:r>
        <w:t>These links locate current official services. Check the relevant official source before acting.</w:t>
      </w:r>
    </w:p>
    <w:p>
      <w:pPr>
        <w:pStyle w:val="Heading2"/>
      </w:pPr>
      <w:r>
        <w:t>England: Apply for free school meals</w:t>
      </w:r>
    </w:p>
    <w:p>
      <w:pPr>
        <w:spacing w:after="80"/>
      </w:pPr>
      <w:r>
        <w:rPr>
          <w:rFonts w:ascii="Calibri" w:hAnsi="Calibri" w:eastAsia="Calibri"/>
          <w:b/>
          <w:color w:val="17212B"/>
          <w:lang w:val="en-GB"/>
        </w:rPr>
        <w:t xml:space="preserve">Official URL: </w:t>
      </w:r>
      <w:hyperlink r:id="rId12">
        <w:r>
          <w:rPr>
            <w:color w:val="004D47"/>
            <w:u w:val="single"/>
          </w:rPr>
          <w:t>https://www.gov.uk/apply-free-school-meals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Department for Education</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apply-for-free-school-meals-primary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resource/apply-for-free-school-meals-apply-for-free-school-meals-primary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england_free_school_meals_discovery_service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England applicants to the responsible council's school-meal service.</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calculate household entitlement or establish another nation's offer.</w:t>
      </w:r>
    </w:p>
    <w:p>
      <w:pPr>
        <w:pStyle w:val="Heading2"/>
      </w:pPr>
      <w:r>
        <w:t>Scotland: School education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https://www.mygov.scot/browse/education-training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resource/apply-for-free-school-meals-school-years-scotland-handoff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school education services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a family-specific eligibility rule, deadline or outcome.</w:t>
      </w:r>
    </w:p>
    <w:p>
      <w:pPr>
        <w:pStyle w:val="Heading2"/>
      </w:pPr>
      <w:r>
        <w:t>Wales: Education and skills in Wales</w:t>
      </w:r>
    </w:p>
    <w:p>
      <w:pPr>
        <w:spacing w:after="80"/>
      </w:pPr>
      <w:r>
        <w:rPr>
          <w:rFonts w:ascii="Calibri" w:hAnsi="Calibri" w:eastAsia="Calibri"/>
          <w:b/>
          <w:color w:val="17212B"/>
          <w:lang w:val="en-GB"/>
        </w:rPr>
        <w:t xml:space="preserve">Official URL: </w:t>
      </w:r>
      <w:hyperlink r:id="rId14">
        <w:r>
          <w:rPr>
            <w:color w:val="004D47"/>
            <w:u w:val="single"/>
          </w:rPr>
          <w:t>https://www.gov.wales/education-skills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resource/apply-for-free-school-meals-school-years-wales-handoff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education services, policy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establish a family-specific eligibility rule, deadline or outcome.</w:t>
      </w:r>
    </w:p>
    <w:p>
      <w:pPr>
        <w:pStyle w:val="Heading2"/>
      </w:pPr>
      <w:r>
        <w:t>Northern Ireland: Education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https://www.nidirect.gov.uk/information-and-services/education</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resource/apply-for-free-school-meals-school-years-northern-ireland-handoff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education services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Does not establish a family-specific eligibility rule, deadline or outcome.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Appeal a school admission decision: </w:t>
      </w:r>
      <w:r>
        <w:rPr>
          <w:rFonts w:ascii="Courier New" w:hAnsi="Courier New" w:eastAsia="Courier New"/>
          <w:color w:val="17212B"/>
          <w:sz w:val="19"/>
          <w:lang w:val="en-GB"/>
        </w:rPr>
        <w:t>appeal-school-admission — shared-enclosing-process; sequenced: false</w:t>
      </w:r>
    </w:p>
    <w:p>
      <w:pPr>
        <w:spacing w:after="80"/>
      </w:pPr>
      <w:r>
        <w:rPr>
          <w:rFonts w:ascii="Calibri" w:hAnsi="Calibri" w:eastAsia="Calibri"/>
          <w:b/>
          <w:color w:val="17212B"/>
          <w:lang w:val="en-GB"/>
        </w:rPr>
        <w:t xml:space="preserve">Apply for a school place: </w:t>
      </w:r>
      <w:r>
        <w:rPr>
          <w:rFonts w:ascii="Courier New" w:hAnsi="Courier New" w:eastAsia="Courier New"/>
          <w:color w:val="17212B"/>
          <w:sz w:val="19"/>
          <w:lang w:val="en-GB"/>
        </w:rPr>
        <w:t>apply-for-school-place — shared-enclosing-process; sequenced: false</w:t>
      </w:r>
    </w:p>
    <w:p>
      <w:pPr>
        <w:spacing w:after="80"/>
      </w:pPr>
      <w:r>
        <w:rPr>
          <w:rFonts w:ascii="Calibri" w:hAnsi="Calibri" w:eastAsia="Calibri"/>
          <w:b/>
          <w:color w:val="17212B"/>
          <w:lang w:val="en-GB"/>
        </w:rPr>
        <w:t xml:space="preserve">Arrange school transport: </w:t>
      </w:r>
      <w:r>
        <w:rPr>
          <w:rFonts w:ascii="Courier New" w:hAnsi="Courier New" w:eastAsia="Courier New"/>
          <w:color w:val="17212B"/>
          <w:sz w:val="19"/>
          <w:lang w:val="en-GB"/>
        </w:rPr>
        <w:t>arrange-school-transport — shared-enclosing-process; sequenced: false</w:t>
      </w:r>
    </w:p>
    <w:p>
      <w:pPr>
        <w:spacing w:after="80"/>
      </w:pPr>
      <w:r>
        <w:rPr>
          <w:rFonts w:ascii="Calibri" w:hAnsi="Calibri" w:eastAsia="Calibri"/>
          <w:b/>
          <w:color w:val="17212B"/>
          <w:lang w:val="en-GB"/>
        </w:rPr>
        <w:t xml:space="preserve">Choose home education: </w:t>
      </w:r>
      <w:r>
        <w:rPr>
          <w:rFonts w:ascii="Courier New" w:hAnsi="Courier New" w:eastAsia="Courier New"/>
          <w:color w:val="17212B"/>
          <w:sz w:val="19"/>
          <w:lang w:val="en-GB"/>
        </w:rPr>
        <w:t>choose-home-education — shared-enclosing-process; sequenced: false</w:t>
      </w:r>
    </w:p>
    <w:p>
      <w:pPr>
        <w:spacing w:after="80"/>
      </w:pPr>
      <w:r>
        <w:rPr>
          <w:rFonts w:ascii="Calibri" w:hAnsi="Calibri" w:eastAsia="Calibri"/>
          <w:b/>
          <w:color w:val="17212B"/>
          <w:lang w:val="en-GB"/>
        </w:rPr>
        <w:t xml:space="preserve">Meet school attendance duties: </w:t>
      </w:r>
      <w:r>
        <w:rPr>
          <w:rFonts w:ascii="Courier New" w:hAnsi="Courier New" w:eastAsia="Courier New"/>
          <w:color w:val="17212B"/>
          <w:sz w:val="19"/>
          <w:lang w:val="en-GB"/>
        </w:rPr>
        <w:t>meet-school-attendance-duty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"school meal support",</w:t>
      </w:r>
    </w:p>
    <w:p>
      <w:pPr>
        <w:pStyle w:val="GovernedJSON"/>
      </w:pPr>
      <w:r>
        <w:rPr>
          <w:rFonts w:ascii="Courier New" w:hAnsi="Courier New" w:eastAsia="Courier New"/>
          <w:color w:val="17212B"/>
          <w:sz w:val="16"/>
          <w:lang w:val="en-GB"/>
        </w:rPr>
        <w:t xml:space="preserve">      "free lunches at school"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"apply-for-free-school-meals-primary",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"apply-for-free-school-meals-primary"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"school-years-scotland-handoff",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"school-years-wales-handoff",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"school-years-northern-ireland-handoff",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"Find the current school-meal support route and submit an application where one is required.",</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"school-years",</w:t>
      </w:r>
    </w:p>
    <w:p>
      <w:pPr>
        <w:pStyle w:val="GovernedJSON"/>
      </w:pPr>
      <w:r>
        <w:rPr>
          <w:rFonts w:ascii="Courier New" w:hAnsi="Courier New" w:eastAsia="Courier New"/>
          <w:color w:val="17212B"/>
          <w:sz w:val="16"/>
          <w:lang w:val="en-GB"/>
        </w:rPr>
        <w:t xml:space="preserve">      "route": "life-course-domain/school-years",</w:t>
      </w:r>
    </w:p>
    <w:p>
      <w:pPr>
        <w:pStyle w:val="GovernedJSON"/>
      </w:pPr>
      <w:r>
        <w:rPr>
          <w:rFonts w:ascii="Courier New" w:hAnsi="Courier New" w:eastAsia="Courier New"/>
          <w:color w:val="17212B"/>
          <w:sz w:val="16"/>
          <w:lang w:val="en-GB"/>
        </w:rPr>
        <w:t xml:space="preserve">      "title": "School years"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household needs to check or request help with school meal costs.",</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"Find the current school-meal support route and submit an application where one is required.",</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"https://chris-page-gov.github.io/okf-uk-living/assertions/ebeb4b7e0b1431d99644127b",</w:t>
      </w:r>
    </w:p>
    <w:p>
      <w:pPr>
        <w:pStyle w:val="GovernedJSON"/>
      </w:pPr>
      <w:r>
        <w:rPr>
          <w:rFonts w:ascii="Courier New" w:hAnsi="Courier New" w:eastAsia="Courier New"/>
          <w:color w:val="17212B"/>
          <w:sz w:val="16"/>
          <w:lang w:val="en-GB"/>
        </w:rPr>
        <w:t xml:space="preserve">          "family_episode": "https://chris-page-gov.github.io/okf-uk-living/assertions/0cf7d3a176ecf6773920e9f0"</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"service-episode/apply-for-free-school-meals-ordinary-source-linked-route",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"https://chris-page-gov.github.io/okf-uk-living/assertions/141afc8a73ec55d3991042ea",</w:t>
      </w:r>
    </w:p>
    <w:p>
      <w:pPr>
        <w:pStyle w:val="GovernedJSON"/>
      </w:pPr>
      <w:r>
        <w:rPr>
          <w:rFonts w:ascii="Courier New" w:hAnsi="Courier New" w:eastAsia="Courier New"/>
          <w:color w:val="17212B"/>
          <w:sz w:val="16"/>
          <w:lang w:val="en-GB"/>
        </w:rPr>
        <w:t xml:space="preserve">              "precedes_next": "https://chris-page-gov.github.io/okf-uk-living/assertions/bcb9790a447caa70b7a5d04c",</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"https://chris-page-gov.github.io/okf-uk-living/assertions/d47ea71971f6ee223abdd2cc",</w:t>
      </w:r>
    </w:p>
    <w:p>
      <w:pPr>
        <w:pStyle w:val="GovernedJSON"/>
      </w:pPr>
      <w:r>
        <w:rPr>
          <w:rFonts w:ascii="Courier New" w:hAnsi="Courier New" w:eastAsia="Courier New"/>
          <w:color w:val="17212B"/>
          <w:sz w:val="16"/>
          <w:lang w:val="en-GB"/>
        </w:rPr>
        <w:t xml:space="preserve">                  "resource_route": "resource/apply-for-free-school-meals-apply-for-free-school-meals-primary",</w:t>
      </w:r>
    </w:p>
    <w:p>
      <w:pPr>
        <w:pStyle w:val="GovernedJSON"/>
      </w:pPr>
      <w:r>
        <w:rPr>
          <w:rFonts w:ascii="Courier New" w:hAnsi="Courier New" w:eastAsia="Courier New"/>
          <w:color w:val="17212B"/>
          <w:sz w:val="16"/>
          <w:lang w:val="en-GB"/>
        </w:rPr>
        <w:t xml:space="preserve">                  "source_id": "apply-for-free-school-meals-primary"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"https://chris-page-gov.github.io/okf-uk-living/assertions/5af3d342341e5cd81516834f",</w:t>
      </w:r>
    </w:p>
    <w:p>
      <w:pPr>
        <w:pStyle w:val="GovernedJSON"/>
      </w:pPr>
      <w:r>
        <w:rPr>
          <w:rFonts w:ascii="Courier New" w:hAnsi="Courier New" w:eastAsia="Courier New"/>
          <w:color w:val="17212B"/>
          <w:sz w:val="16"/>
          <w:lang w:val="en-GB"/>
        </w:rPr>
        <w:t xml:space="preserve">                  "resource_route": "resource/apply-for-free-school-meals-school-years-scotland-handoff",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"https://chris-page-gov.github.io/okf-uk-living/assertions/2da7b46220f5c4915361d206",</w:t>
      </w:r>
    </w:p>
    <w:p>
      <w:pPr>
        <w:pStyle w:val="GovernedJSON"/>
      </w:pPr>
      <w:r>
        <w:rPr>
          <w:rFonts w:ascii="Courier New" w:hAnsi="Courier New" w:eastAsia="Courier New"/>
          <w:color w:val="17212B"/>
          <w:sz w:val="16"/>
          <w:lang w:val="en-GB"/>
        </w:rPr>
        <w:t xml:space="preserve">                  "resource_route": "resource/apply-for-free-school-meals-school-years-wales-handoff",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"https://chris-page-gov.github.io/okf-uk-living/assertions/715b39148d702b118552082a",</w:t>
      </w:r>
    </w:p>
    <w:p>
      <w:pPr>
        <w:pStyle w:val="GovernedJSON"/>
      </w:pPr>
      <w:r>
        <w:rPr>
          <w:rFonts w:ascii="Courier New" w:hAnsi="Courier New" w:eastAsia="Courier New"/>
          <w:color w:val="17212B"/>
          <w:sz w:val="16"/>
          <w:lang w:val="en-GB"/>
        </w:rPr>
        <w:t xml:space="preserve">                  "resource_route": "resource/apply-for-free-school-meals-school-years-northern-ireland-handoff",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"service-step/apply-for-free-school-meals-ordinary-source-linked-route-select-current-jurisdiction-route",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"apply-for-free-school-meals-primary",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apply for free school meals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"Find the current school-meal support route and submit an application where one is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"https://chris-page-gov.github.io/okf-uk-living/assertions/2b9471867f0a57404e1a774b",</w:t>
      </w:r>
    </w:p>
    <w:p>
      <w:pPr>
        <w:pStyle w:val="GovernedJSON"/>
      </w:pPr>
      <w:r>
        <w:rPr>
          <w:rFonts w:ascii="Courier New" w:hAnsi="Courier New" w:eastAsia="Courier New"/>
          <w:color w:val="17212B"/>
          <w:sz w:val="16"/>
          <w:lang w:val="en-GB"/>
        </w:rPr>
        <w:t xml:space="preserve">              "follows_previous": "https://chris-page-gov.github.io/okf-uk-living/assertions/5c682739ab7c515aebbc62a9",</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"https://chris-page-gov.github.io/okf-uk-living/assertions/2795d8ef41f8b71685fffb74",</w:t>
      </w:r>
    </w:p>
    <w:p>
      <w:pPr>
        <w:pStyle w:val="GovernedJSON"/>
      </w:pPr>
      <w:r>
        <w:rPr>
          <w:rFonts w:ascii="Courier New" w:hAnsi="Courier New" w:eastAsia="Courier New"/>
          <w:color w:val="17212B"/>
          <w:sz w:val="16"/>
          <w:lang w:val="en-GB"/>
        </w:rPr>
        <w:t xml:space="preserve">                  "resource_route": "resource/apply-for-free-school-meals-apply-for-free-school-meals-primary",</w:t>
      </w:r>
    </w:p>
    <w:p>
      <w:pPr>
        <w:pStyle w:val="GovernedJSON"/>
      </w:pPr>
      <w:r>
        <w:rPr>
          <w:rFonts w:ascii="Courier New" w:hAnsi="Courier New" w:eastAsia="Courier New"/>
          <w:color w:val="17212B"/>
          <w:sz w:val="16"/>
          <w:lang w:val="en-GB"/>
        </w:rPr>
        <w:t xml:space="preserve">                  "source_id": "apply-for-free-school-meals-primary"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"https://chris-page-gov.github.io/okf-uk-living/assertions/633c7f892b42e1ec4d8cd562",</w:t>
      </w:r>
    </w:p>
    <w:p>
      <w:pPr>
        <w:pStyle w:val="GovernedJSON"/>
      </w:pPr>
      <w:r>
        <w:rPr>
          <w:rFonts w:ascii="Courier New" w:hAnsi="Courier New" w:eastAsia="Courier New"/>
          <w:color w:val="17212B"/>
          <w:sz w:val="16"/>
          <w:lang w:val="en-GB"/>
        </w:rPr>
        <w:t xml:space="preserve">                  "resource_route": "resource/apply-for-free-school-meals-school-years-scotland-handoff",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"https://chris-page-gov.github.io/okf-uk-living/assertions/44ca8e920842ca56954c6a98",</w:t>
      </w:r>
    </w:p>
    <w:p>
      <w:pPr>
        <w:pStyle w:val="GovernedJSON"/>
      </w:pPr>
      <w:r>
        <w:rPr>
          <w:rFonts w:ascii="Courier New" w:hAnsi="Courier New" w:eastAsia="Courier New"/>
          <w:color w:val="17212B"/>
          <w:sz w:val="16"/>
          <w:lang w:val="en-GB"/>
        </w:rPr>
        <w:t xml:space="preserve">                  "resource_route": "resource/apply-for-free-school-meals-school-years-wales-handoff",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"https://chris-page-gov.github.io/okf-uk-living/assertions/9350a764d853534e548008ec",</w:t>
      </w:r>
    </w:p>
    <w:p>
      <w:pPr>
        <w:pStyle w:val="GovernedJSON"/>
      </w:pPr>
      <w:r>
        <w:rPr>
          <w:rFonts w:ascii="Courier New" w:hAnsi="Courier New" w:eastAsia="Courier New"/>
          <w:color w:val="17212B"/>
          <w:sz w:val="16"/>
          <w:lang w:val="en-GB"/>
        </w:rPr>
        <w:t xml:space="preserve">                  "resource_route": "resource/apply-for-free-school-meals-school-years-northern-ireland-handoff",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"service-step/apply-for-free-school-meals-ordinary-source-linked-route-follow-current-official-instructions",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"apply-for-free-school-meals-primary",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"https://chris-page-gov.github.io/okf-uk-living/assertions/f8fc9c28ee6270f72c12aad2",</w:t>
      </w:r>
    </w:p>
    <w:p>
      <w:pPr>
        <w:pStyle w:val="GovernedJSON"/>
      </w:pPr>
      <w:r>
        <w:rPr>
          <w:rFonts w:ascii="Courier New" w:hAnsi="Courier New" w:eastAsia="Courier New"/>
          <w:color w:val="17212B"/>
          <w:sz w:val="16"/>
          <w:lang w:val="en-GB"/>
        </w:rPr>
        <w:t xml:space="preserve">          "family_episode": "https://chris-page-gov.github.io/okf-uk-living/assertions/8f5b2ab0bbb83c86ce6b8728"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"service-episode/apply-for-free-school-meals-exception-or-route-failure",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"https://chris-page-gov.github.io/okf-uk-living/assertions/85067eda2d5e1aab22c45624",</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"https://chris-page-gov.github.io/okf-uk-living/assertions/76d1e5459419b1f48f316030",</w:t>
      </w:r>
    </w:p>
    <w:p>
      <w:pPr>
        <w:pStyle w:val="GovernedJSON"/>
      </w:pPr>
      <w:r>
        <w:rPr>
          <w:rFonts w:ascii="Courier New" w:hAnsi="Courier New" w:eastAsia="Courier New"/>
          <w:color w:val="17212B"/>
          <w:sz w:val="16"/>
          <w:lang w:val="en-GB"/>
        </w:rPr>
        <w:t xml:space="preserve">                  "resource_route": "resource/apply-for-free-school-meals-apply-for-free-school-meals-primary",</w:t>
      </w:r>
    </w:p>
    <w:p>
      <w:pPr>
        <w:pStyle w:val="GovernedJSON"/>
      </w:pPr>
      <w:r>
        <w:rPr>
          <w:rFonts w:ascii="Courier New" w:hAnsi="Courier New" w:eastAsia="Courier New"/>
          <w:color w:val="17212B"/>
          <w:sz w:val="16"/>
          <w:lang w:val="en-GB"/>
        </w:rPr>
        <w:t xml:space="preserve">                  "source_id": "apply-for-free-school-meals-primary"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"https://chris-page-gov.github.io/okf-uk-living/assertions/77c9416859cd9cfcbe661799",</w:t>
      </w:r>
    </w:p>
    <w:p>
      <w:pPr>
        <w:pStyle w:val="GovernedJSON"/>
      </w:pPr>
      <w:r>
        <w:rPr>
          <w:rFonts w:ascii="Courier New" w:hAnsi="Courier New" w:eastAsia="Courier New"/>
          <w:color w:val="17212B"/>
          <w:sz w:val="16"/>
          <w:lang w:val="en-GB"/>
        </w:rPr>
        <w:t xml:space="preserve">                  "resource_route": "resource/apply-for-free-school-meals-school-years-scotland-handoff",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"https://chris-page-gov.github.io/okf-uk-living/assertions/37fef139459911948ab74e51",</w:t>
      </w:r>
    </w:p>
    <w:p>
      <w:pPr>
        <w:pStyle w:val="GovernedJSON"/>
      </w:pPr>
      <w:r>
        <w:rPr>
          <w:rFonts w:ascii="Courier New" w:hAnsi="Courier New" w:eastAsia="Courier New"/>
          <w:color w:val="17212B"/>
          <w:sz w:val="16"/>
          <w:lang w:val="en-GB"/>
        </w:rPr>
        <w:t xml:space="preserve">                  "resource_route": "resource/apply-for-free-school-meals-school-years-wales-handoff",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"https://chris-page-gov.github.io/okf-uk-living/assertions/05f267f3172cc8e997ef0313",</w:t>
      </w:r>
    </w:p>
    <w:p>
      <w:pPr>
        <w:pStyle w:val="GovernedJSON"/>
      </w:pPr>
      <w:r>
        <w:rPr>
          <w:rFonts w:ascii="Courier New" w:hAnsi="Courier New" w:eastAsia="Courier New"/>
          <w:color w:val="17212B"/>
          <w:sz w:val="16"/>
          <w:lang w:val="en-GB"/>
        </w:rPr>
        <w:t xml:space="preserve">                  "resource_route": "resource/apply-for-free-school-meals-school-years-northern-ireland-handoff",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"service-step/apply-for-free-school-meals-exception-or-route-failure-resolve-route-boundary-or-failure",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"apply-for-free-school-meals-primary",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"apply-for-free-school-meals",</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Apply for free school meals\n\n## Place in the process\n\nThis topic sits within **Enter and attend school** in the **School years** life-course\ndomain. What comes before depends on the person's situation and nation; the first\nsafe step is to select the current official route rather than assume one UK process.\n\n## What this family covers\n\nFind the current school-meal support route and submit an application where one is required.\n\nThe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Apply for free school meals](https://www.gov.uk/apply-free-school-meals)\n- [Scotland: School education in Scotland](https://www.mygov.scot/browse/education-training)\n- [Wales: Education and skills in Wales](https://www.gov.wales/education-skills)\n- [Northern Ireland: Education in Northern Ireland](https://www.nidirect.gov.uk/information-and-services/education)\n\nThese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**Enter and attend school**,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"Enter and attend school",</w:t>
      </w:r>
    </w:p>
    <w:p>
      <w:pPr>
        <w:pStyle w:val="GovernedJSON"/>
      </w:pPr>
      <w:r>
        <w:rPr>
          <w:rFonts w:ascii="Courier New" w:hAnsi="Courier New" w:eastAsia="Courier New"/>
          <w:color w:val="17212B"/>
          <w:sz w:val="16"/>
          <w:lang w:val="en-GB"/>
        </w:rPr>
        <w:t xml:space="preserve">      "source": "services/apply-for-free-school-meals.md",</w:t>
      </w:r>
    </w:p>
    <w:p>
      <w:pPr>
        <w:pStyle w:val="GovernedJSON"/>
      </w:pPr>
      <w:r>
        <w:rPr>
          <w:rFonts w:ascii="Courier New" w:hAnsi="Courier New" w:eastAsia="Courier New"/>
          <w:color w:val="17212B"/>
          <w:sz w:val="16"/>
          <w:lang w:val="en-GB"/>
        </w:rPr>
        <w:t xml:space="preserve">      "title": "Apply for free school meals within Enter and attend school"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"enter-and-attend-school",</w:t>
      </w:r>
    </w:p>
    <w:p>
      <w:pPr>
        <w:pStyle w:val="GovernedJSON"/>
      </w:pPr>
      <w:r>
        <w:rPr>
          <w:rFonts w:ascii="Courier New" w:hAnsi="Courier New" w:eastAsia="Courier New"/>
          <w:color w:val="17212B"/>
          <w:sz w:val="16"/>
          <w:lang w:val="en-GB"/>
        </w:rPr>
        <w:t xml:space="preserve">      "route": "enclosing-process/enter-and-attend-school",</w:t>
      </w:r>
    </w:p>
    <w:p>
      <w:pPr>
        <w:pStyle w:val="GovernedJSON"/>
      </w:pPr>
      <w:r>
        <w:rPr>
          <w:rFonts w:ascii="Courier New" w:hAnsi="Courier New" w:eastAsia="Courier New"/>
          <w:color w:val="17212B"/>
          <w:sz w:val="16"/>
          <w:lang w:val="en-GB"/>
        </w:rPr>
        <w:t xml:space="preserve">      "title": "Enter and attend school"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"appeal-school-admission",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"dataset/appeal-school-admission",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"Appeal a school admission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"apply-for-school-place",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"dataset/apply-for-school-place",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a school place"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"arrange-school-transport",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"dataset/arrange-school-transport",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school transport"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"choose-home-education",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"dataset/choose-home-education",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"Choose home education"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"meet-school-attendance-duty",</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"dataset/meet-school-attendance-duty",</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"Meet school attendance duties"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"https://chris-page-gov.github.io/okf-uk-living/assertions/ea2ed379d046c0dae982af32",</w:t>
      </w:r>
    </w:p>
    <w:p>
      <w:pPr>
        <w:pStyle w:val="GovernedJSON"/>
      </w:pPr>
      <w:r>
        <w:rPr>
          <w:rFonts w:ascii="Courier New" w:hAnsi="Courier New" w:eastAsia="Courier New"/>
          <w:color w:val="17212B"/>
          <w:sz w:val="16"/>
          <w:lang w:val="en-GB"/>
        </w:rPr>
        <w:t xml:space="preserve">      "life_course_domain": "https://chris-page-gov.github.io/okf-uk-living/assertions/5f80d73150c8570c432faccf"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"dataset/apply-for-free-school-meals",</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household needs to check or request help with school meal costs."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"england_free_school_meals_discovery_service",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"apply-for-free-school-meals-primary",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calculate household entitlement or establish another nation's offer."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"Department for Education",</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"https://chris-page-gov.github.io/okf-uk-living/assertions/5cc96737b3da5e6346dc86f2",</w:t>
      </w:r>
    </w:p>
    <w:p>
      <w:pPr>
        <w:pStyle w:val="GovernedJSON"/>
      </w:pPr>
      <w:r>
        <w:rPr>
          <w:rFonts w:ascii="Courier New" w:hAnsi="Courier New" w:eastAsia="Courier New"/>
          <w:color w:val="17212B"/>
          <w:sz w:val="16"/>
          <w:lang w:val="en-GB"/>
        </w:rPr>
        <w:t xml:space="preserve">        "resource_id": "resource:apply-for-free-school-meals:apply-for-free-school-meals-primary",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"resource/apply-for-free-school-meals-apply-for-free-school-meals-primary",</w:t>
      </w:r>
    </w:p>
    <w:p>
      <w:pPr>
        <w:pStyle w:val="GovernedJSON"/>
      </w:pPr>
      <w:r>
        <w:rPr>
          <w:rFonts w:ascii="Courier New" w:hAnsi="Courier New" w:eastAsia="Courier New"/>
          <w:color w:val="17212B"/>
          <w:sz w:val="16"/>
          <w:lang w:val="en-GB"/>
        </w:rPr>
        <w:t xml:space="preserve">        "summary": "Routes England applicants to the responsible council's school-meal service.",</w:t>
      </w:r>
    </w:p>
    <w:p>
      <w:pPr>
        <w:pStyle w:val="GovernedJSON"/>
      </w:pPr>
      <w:r>
        <w:rPr>
          <w:rFonts w:ascii="Courier New" w:hAnsi="Courier New" w:eastAsia="Courier New"/>
          <w:color w:val="17212B"/>
          <w:sz w:val="16"/>
          <w:lang w:val="en-GB"/>
        </w:rPr>
        <w:t xml:space="preserve">        "title": "Apply for free school meals",</w:t>
      </w:r>
    </w:p>
    <w:p>
      <w:pPr>
        <w:pStyle w:val="GovernedJSON"/>
      </w:pPr>
      <w:r>
        <w:rPr>
          <w:rFonts w:ascii="Courier New" w:hAnsi="Courier New" w:eastAsia="Courier New"/>
          <w:color w:val="17212B"/>
          <w:sz w:val="16"/>
          <w:lang w:val="en-GB"/>
        </w:rPr>
        <w:t xml:space="preserve">        "url": "https://www.gov.uk/apply-free-school-meals"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"https://chris-page-gov.github.io/okf-uk-living/assertions/1beefe56b94dce187124c0d6",</w:t>
      </w:r>
    </w:p>
    <w:p>
      <w:pPr>
        <w:pStyle w:val="GovernedJSON"/>
      </w:pPr>
      <w:r>
        <w:rPr>
          <w:rFonts w:ascii="Courier New" w:hAnsi="Courier New" w:eastAsia="Courier New"/>
          <w:color w:val="17212B"/>
          <w:sz w:val="16"/>
          <w:lang w:val="en-GB"/>
        </w:rPr>
        <w:t xml:space="preserve">        "resource_id": "resource:apply-for-free-school-meals:school-years-scotland-handoff",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"resource/apply-for-free-school-meals-school-years-scotland-handoff",</w:t>
      </w:r>
    </w:p>
    <w:p>
      <w:pPr>
        <w:pStyle w:val="GovernedJSON"/>
      </w:pPr>
      <w:r>
        <w:rPr>
          <w:rFonts w:ascii="Courier New" w:hAnsi="Courier New" w:eastAsia="Courier New"/>
          <w:color w:val="17212B"/>
          <w:sz w:val="16"/>
          <w:lang w:val="en-GB"/>
        </w:rPr>
        <w:t xml:space="preserve">        "summary": "Routes people to current Scottish school education services and support.",</w:t>
      </w:r>
    </w:p>
    <w:p>
      <w:pPr>
        <w:pStyle w:val="GovernedJSON"/>
      </w:pPr>
      <w:r>
        <w:rPr>
          <w:rFonts w:ascii="Courier New" w:hAnsi="Courier New" w:eastAsia="Courier New"/>
          <w:color w:val="17212B"/>
          <w:sz w:val="16"/>
          <w:lang w:val="en-GB"/>
        </w:rPr>
        <w:t xml:space="preserve">        "title": "School education in Scotland",</w:t>
      </w:r>
    </w:p>
    <w:p>
      <w:pPr>
        <w:pStyle w:val="GovernedJSON"/>
      </w:pPr>
      <w:r>
        <w:rPr>
          <w:rFonts w:ascii="Courier New" w:hAnsi="Courier New" w:eastAsia="Courier New"/>
          <w:color w:val="17212B"/>
          <w:sz w:val="16"/>
          <w:lang w:val="en-GB"/>
        </w:rPr>
        <w:t xml:space="preserve">        "url": "https://www.mygov.scot/browse/education-training"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"https://chris-page-gov.github.io/okf-uk-living/assertions/d7854db8d92f085ed92d3758",</w:t>
      </w:r>
    </w:p>
    <w:p>
      <w:pPr>
        <w:pStyle w:val="GovernedJSON"/>
      </w:pPr>
      <w:r>
        <w:rPr>
          <w:rFonts w:ascii="Courier New" w:hAnsi="Courier New" w:eastAsia="Courier New"/>
          <w:color w:val="17212B"/>
          <w:sz w:val="16"/>
          <w:lang w:val="en-GB"/>
        </w:rPr>
        <w:t xml:space="preserve">        "resource_id": "resource:apply-for-free-school-meals:school-years-wales-handoff",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"resource/apply-for-free-school-meals-school-years-wales-handoff",</w:t>
      </w:r>
    </w:p>
    <w:p>
      <w:pPr>
        <w:pStyle w:val="GovernedJSON"/>
      </w:pPr>
      <w:r>
        <w:rPr>
          <w:rFonts w:ascii="Courier New" w:hAnsi="Courier New" w:eastAsia="Courier New"/>
          <w:color w:val="17212B"/>
          <w:sz w:val="16"/>
          <w:lang w:val="en-GB"/>
        </w:rPr>
        <w:t xml:space="preserve">        "summary": "Routes people to current Welsh education services, policy and support.",</w:t>
      </w:r>
    </w:p>
    <w:p>
      <w:pPr>
        <w:pStyle w:val="GovernedJSON"/>
      </w:pPr>
      <w:r>
        <w:rPr>
          <w:rFonts w:ascii="Courier New" w:hAnsi="Courier New" w:eastAsia="Courier New"/>
          <w:color w:val="17212B"/>
          <w:sz w:val="16"/>
          <w:lang w:val="en-GB"/>
        </w:rPr>
        <w:t xml:space="preserve">        "title": "Education and skills in Wales",</w:t>
      </w:r>
    </w:p>
    <w:p>
      <w:pPr>
        <w:pStyle w:val="GovernedJSON"/>
      </w:pPr>
      <w:r>
        <w:rPr>
          <w:rFonts w:ascii="Courier New" w:hAnsi="Courier New" w:eastAsia="Courier New"/>
          <w:color w:val="17212B"/>
          <w:sz w:val="16"/>
          <w:lang w:val="en-GB"/>
        </w:rPr>
        <w:t xml:space="preserve">        "url": "https://www.gov.wales/education-skills"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"https://chris-page-gov.github.io/okf-uk-living/assertions/88e76ec502ee5a823f3b5d19",</w:t>
      </w:r>
    </w:p>
    <w:p>
      <w:pPr>
        <w:pStyle w:val="GovernedJSON"/>
      </w:pPr>
      <w:r>
        <w:rPr>
          <w:rFonts w:ascii="Courier New" w:hAnsi="Courier New" w:eastAsia="Courier New"/>
          <w:color w:val="17212B"/>
          <w:sz w:val="16"/>
          <w:lang w:val="en-GB"/>
        </w:rPr>
        <w:t xml:space="preserve">        "resource_id": "resource:apply-for-free-school-meals:school-years-northern-ireland-handoff",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"resource/apply-for-free-school-meals-school-years-northern-ireland-handoff",</w:t>
      </w:r>
    </w:p>
    <w:p>
      <w:pPr>
        <w:pStyle w:val="GovernedJSON"/>
      </w:pPr>
      <w:r>
        <w:rPr>
          <w:rFonts w:ascii="Courier New" w:hAnsi="Courier New" w:eastAsia="Courier New"/>
          <w:color w:val="17212B"/>
          <w:sz w:val="16"/>
          <w:lang w:val="en-GB"/>
        </w:rPr>
        <w:t xml:space="preserve">        "summary": "Routes people to current Northern Ireland education services and support.",</w:t>
      </w:r>
    </w:p>
    <w:p>
      <w:pPr>
        <w:pStyle w:val="GovernedJSON"/>
      </w:pPr>
      <w:r>
        <w:rPr>
          <w:rFonts w:ascii="Courier New" w:hAnsi="Courier New" w:eastAsia="Courier New"/>
          <w:color w:val="17212B"/>
          <w:sz w:val="16"/>
          <w:lang w:val="en-GB"/>
        </w:rPr>
        <w:t xml:space="preserve">        "title": "Education in Northern Ireland",</w:t>
      </w:r>
    </w:p>
    <w:p>
      <w:pPr>
        <w:pStyle w:val="GovernedJSON"/>
      </w:pPr>
      <w:r>
        <w:rPr>
          <w:rFonts w:ascii="Courier New" w:hAnsi="Courier New" w:eastAsia="Courier New"/>
          <w:color w:val="17212B"/>
          <w:sz w:val="16"/>
          <w:lang w:val="en-GB"/>
        </w:rPr>
        <w:t xml:space="preserve">        "url": "https://www.nidirect.gov.uk/information-and-services/education"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"Apply for free school meals",</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"Locate the responsible authority and current application or automatic-entitlement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pply-for-free-school-meals.html" TargetMode="External"/><Relationship Id="rId12" Type="http://schemas.openxmlformats.org/officeDocument/2006/relationships/hyperlink" Target="https://www.gov.uk/apply-free-school-meals" TargetMode="External"/><Relationship Id="rId13" Type="http://schemas.openxmlformats.org/officeDocument/2006/relationships/hyperlink" Target="https://www.mygov.scot/browse/education-training" TargetMode="External"/><Relationship Id="rId14" Type="http://schemas.openxmlformats.org/officeDocument/2006/relationships/hyperlink" Target="https://www.gov.wales/education-skills" TargetMode="External"/><Relationship Id="rId15" Type="http://schemas.openxmlformats.org/officeDocument/2006/relationships/hyperlink" Target="https://www.nidirect.gov.uk/information-and-services/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Apply for free school meals — governed family record</dc:title>
  <dc:subject>SharePoint and Microsoft 365 Copilot retrieval experiment</dc:subject>
  <dc:creator>OKF Explorer</dc:creator>
  <cp:keywords>OKF, Open Knowledge Format, SharePoint, Microsoft 365 Copilot, apply-for-free-school-meals, school meal support, free lunches at school</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