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Apply for social housing</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apply-for-social-housing</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https://chris-page-gov.github.io/okf-uk-living/explore/ai/families/apply-for-social-housing.html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bc5e56c6c14ff3f5987bb8b922a2f3bbf5a3c0d5c201877ef4a7ce3ec10c14c5</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ee1f765daace0804f4663e1a5095f8eb03987cb8294dbda3d294d8c17bdf5750</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Secure and move home in the Housing and community life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Apply through the responsible allocation scheme and retain assessment, priority, bidding and review decisions.</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Apply for council housing</w:t>
        </w:r>
      </w:hyperlink>
    </w:p>
    <w:p>
      <w:pPr>
        <w:spacing w:after="80"/>
        <w:numPr>
          <w:ilvl w:val="0"/>
          <w:numId w:val="10"/>
        </w:numPr>
      </w:pPr>
      <w:hyperlink r:id="rId13">
        <w:r>
          <w:rPr>
            <w:color w:val="004D47"/>
            <w:u w:val="single"/>
          </w:rPr>
          <w:t>Scotland: Housing and local services in Scotland</w:t>
        </w:r>
      </w:hyperlink>
    </w:p>
    <w:p>
      <w:pPr>
        <w:spacing w:after="80"/>
        <w:numPr>
          <w:ilvl w:val="0"/>
          <w:numId w:val="10"/>
        </w:numPr>
      </w:pPr>
      <w:hyperlink r:id="rId14">
        <w:r>
          <w:rPr>
            <w:color w:val="004D47"/>
            <w:u w:val="single"/>
          </w:rPr>
          <w:t>Wales: Housing in Wales</w:t>
        </w:r>
      </w:hyperlink>
    </w:p>
    <w:p>
      <w:pPr>
        <w:spacing w:after="80"/>
        <w:numPr>
          <w:ilvl w:val="0"/>
          <w:numId w:val="10"/>
        </w:numPr>
      </w:pPr>
      <w:hyperlink r:id="rId15">
        <w:r>
          <w:rPr>
            <w:color w:val="004D47"/>
            <w:u w:val="single"/>
          </w:rPr>
          <w:t>Northern Ireland: Property and housing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Secure and move home,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Apply for social housing</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apply-for-social-housing</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dataset/apply-for-social-housing</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Apply through the responsible allocation scheme and retain assessment, priority, bidding and review decisions.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Housing and community life (housing-and-community)</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life-course-domain/housing-and-community</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Secure and move home (secure-and-move-home)</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enclosing-process/secure-and-move-home</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join council housing list</w:t>
      </w:r>
    </w:p>
    <w:p>
      <w:pPr>
        <w:spacing w:after="80" w:line="300" w:lineRule="auto"/>
        <w:numPr>
          <w:ilvl w:val="0"/>
          <w:numId w:val="11"/>
        </w:numPr>
      </w:pPr>
      <w:r>
        <w:rPr>
          <w:rFonts w:ascii="Calibri" w:hAnsi="Calibri" w:eastAsia="Calibri"/>
          <w:sz w:val="22"/>
          <w:lang w:val="en-GB"/>
        </w:rPr>
        <w:t>housing association home</w:t>
      </w:r>
    </w:p>
    <w:p>
      <w:pPr>
        <w:spacing w:after="80" w:line="300" w:lineRule="auto"/>
        <w:numPr>
          <w:ilvl w:val="0"/>
          <w:numId w:val="11"/>
        </w:numPr>
      </w:pPr>
      <w:r>
        <w:rPr>
          <w:rFonts w:ascii="Calibri" w:hAnsi="Calibri" w:eastAsia="Calibri"/>
          <w:sz w:val="22"/>
          <w:lang w:val="en-GB"/>
        </w:rPr>
        <w:t>housing register application</w:t>
      </w:r>
    </w:p>
    <w:p>
      <w:pPr>
        <w:pStyle w:val="Heading2"/>
      </w:pPr>
      <w:r>
        <w:t>Example situations</w:t>
      </w:r>
    </w:p>
    <w:p>
      <w:pPr>
        <w:spacing w:after="80" w:line="300" w:lineRule="auto"/>
        <w:numPr>
          <w:ilvl w:val="0"/>
          <w:numId w:val="12"/>
        </w:numPr>
      </w:pPr>
      <w:r>
        <w:rPr>
          <w:rFonts w:ascii="Calibri" w:hAnsi="Calibri" w:eastAsia="Calibri"/>
          <w:sz w:val="22"/>
          <w:lang w:val="en-GB"/>
        </w:rPr>
        <w:t>A household wants to be considered for council or housing-association accommodation.</w:t>
      </w:r>
    </w:p>
    <w:p>
      <w:pPr>
        <w:pStyle w:val="Heading2"/>
      </w:pPr>
      <w:r>
        <w:t>User needs</w:t>
      </w:r>
    </w:p>
    <w:p>
      <w:pPr>
        <w:spacing w:after="80" w:line="300" w:lineRule="auto"/>
        <w:numPr>
          <w:ilvl w:val="0"/>
          <w:numId w:val="13"/>
        </w:numPr>
      </w:pPr>
      <w:r>
        <w:rPr>
          <w:rFonts w:ascii="Calibri" w:hAnsi="Calibri" w:eastAsia="Calibri"/>
          <w:sz w:val="22"/>
          <w:lang w:val="en-GB"/>
        </w:rPr>
        <w:t>Find the local allocation route and understand that eligibility and priority are authority decisions.</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apply-for-social-housing-primary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service-episode/apply-for-social-housing-ordinary-source-linked-route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household wants to be considered for council or housing-association accommodation.</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Apply through the responsible allocation scheme and retain assessment, priority, bidding and review decisions.</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service-step/apply-for-social-housing-ordinary-source-linked-route-select-current-jurisdiction-route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apply-for-social-housing-primary, housing-community-scotland-handoff, housing-community-wales-handoff, housing-community-northern-ireland-handoff</w:t>
      </w:r>
    </w:p>
    <w:p>
      <w:pPr>
        <w:spacing w:after="80" w:line="300" w:lineRule="auto"/>
        <w:numPr>
          <w:ilvl w:val="0"/>
          <w:numId w:val="14"/>
        </w:numPr>
      </w:pPr>
      <w:r>
        <w:rPr>
          <w:rFonts w:ascii="Calibri" w:hAnsi="Calibri" w:eastAsia="Calibri"/>
          <w:sz w:val="22"/>
          <w:lang w:val="en-GB"/>
        </w:rPr>
        <w:t>Follow the selected source to apply for social housing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service-step/apply-for-social-housing-ordinary-source-linked-route-follow-current-official-instructions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Apply through the responsible allocation scheme and retain assessment, priority, bidding and review decisions.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apply-for-social-housing-primary, housing-community-scotland-handoff, housing-community-wales-handoff, housing-community-northern-ireland-handoff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service-episode/apply-for-social-housing-exception-or-route-failure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service-step/apply-for-social-housing-exception-or-route-failure-resolve-route-boundary-or-failure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apply-for-social-housing-primary, housing-community-scotland-handoff, housing-community-wales-handoff, housing-community-northern-ireland-handoff</w:t>
      </w:r>
    </w:p>
    <w:p>
      <w:pPr>
        <w:pStyle w:val="Heading1"/>
      </w:pPr>
      <w:r>
        <w:t>Official source handoffs</w:t>
      </w:r>
    </w:p>
    <w:p>
      <w:r>
        <w:t>These links locate current official services. Check the relevant official source before acting.</w:t>
      </w:r>
    </w:p>
    <w:p>
      <w:pPr>
        <w:pStyle w:val="Heading2"/>
      </w:pPr>
      <w:r>
        <w:t>England: Apply for council housing</w:t>
      </w:r>
    </w:p>
    <w:p>
      <w:pPr>
        <w:spacing w:after="80"/>
      </w:pPr>
      <w:r>
        <w:rPr>
          <w:rFonts w:ascii="Calibri" w:hAnsi="Calibri" w:eastAsia="Calibri"/>
          <w:b/>
          <w:color w:val="17212B"/>
          <w:lang w:val="en-GB"/>
        </w:rPr>
        <w:t xml:space="preserve">Official URL: </w:t>
      </w:r>
      <w:hyperlink r:id="rId12">
        <w:r>
          <w:rPr>
            <w:color w:val="004D47"/>
            <w:u w:val="single"/>
          </w:rPr>
          <w:t>https://www.gov.uk/council-housing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Ministry of Housing, Communities and Local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apply-for-social-housing-primary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resource/apply-for-social-housing-apply-for-social-housing-primary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england_wales_social_housing_locator</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England and Wales users to the relevant council application and allocation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decide qualification, priority, property availability or a review.</w:t>
      </w:r>
    </w:p>
    <w:p>
      <w:pPr>
        <w:pStyle w:val="Heading2"/>
      </w:pPr>
      <w:r>
        <w:t>Scotland: Housing and local services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https://www.mygov.scot/browse/housing-local-services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resource/apply-for-social-housing-housing-community-scotland-handoff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housing, planning, local-tax and neighbourhood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that an England housing rule or local route applies in Scotland.</w:t>
      </w:r>
    </w:p>
    <w:p>
      <w:pPr>
        <w:pStyle w:val="Heading2"/>
      </w:pPr>
      <w:r>
        <w:t>Wales: Housing in Wales</w:t>
      </w:r>
    </w:p>
    <w:p>
      <w:pPr>
        <w:spacing w:after="80"/>
      </w:pPr>
      <w:r>
        <w:rPr>
          <w:rFonts w:ascii="Calibri" w:hAnsi="Calibri" w:eastAsia="Calibri"/>
          <w:b/>
          <w:color w:val="17212B"/>
          <w:lang w:val="en-GB"/>
        </w:rPr>
        <w:t xml:space="preserve">Official URL: </w:t>
      </w:r>
      <w:hyperlink r:id="rId14">
        <w:r>
          <w:rPr>
            <w:color w:val="004D47"/>
            <w:u w:val="single"/>
          </w:rPr>
          <w:t>https://www.gov.wales/housing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resource/apply-for-social-housing-housing-community-wales-handoff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housing policy, support and service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determine a tenancy, planning, homelessness or adaptation decision.</w:t>
      </w:r>
    </w:p>
    <w:p>
      <w:pPr>
        <w:pStyle w:val="Heading2"/>
      </w:pPr>
      <w:r>
        <w:t>Northern Ireland: Property and housing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https://www.nidirect.gov.uk/information-and-services/property-and-housing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resource/apply-for-social-housing-housing-community-northern-ireland-handoff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property, housing and local-service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England, Scotland and Wales housing rules do not establish Northern Ireland procedure.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Buy a home: </w:t>
      </w:r>
      <w:r>
        <w:rPr>
          <w:rFonts w:ascii="Courier New" w:hAnsi="Courier New" w:eastAsia="Courier New"/>
          <w:color w:val="17212B"/>
          <w:sz w:val="19"/>
          <w:lang w:val="en-GB"/>
        </w:rPr>
        <w:t>buy-home — shared-enclosing-process; sequenced: false</w:t>
      </w:r>
    </w:p>
    <w:p>
      <w:pPr>
        <w:spacing w:after="80"/>
      </w:pPr>
      <w:r>
        <w:rPr>
          <w:rFonts w:ascii="Calibri" w:hAnsi="Calibri" w:eastAsia="Calibri"/>
          <w:b/>
          <w:color w:val="17212B"/>
          <w:lang w:val="en-GB"/>
        </w:rPr>
        <w:t xml:space="preserve">Get homelessness help: </w:t>
      </w:r>
      <w:r>
        <w:rPr>
          <w:rFonts w:ascii="Courier New" w:hAnsi="Courier New" w:eastAsia="Courier New"/>
          <w:color w:val="17212B"/>
          <w:sz w:val="19"/>
          <w:lang w:val="en-GB"/>
        </w:rPr>
        <w:t>get-homelessness-help — shared-enclosing-process; sequenced: false</w:t>
      </w:r>
    </w:p>
    <w:p>
      <w:pPr>
        <w:spacing w:after="80"/>
      </w:pPr>
      <w:r>
        <w:rPr>
          <w:rFonts w:ascii="Calibri" w:hAnsi="Calibri" w:eastAsia="Calibri"/>
          <w:b/>
          <w:color w:val="17212B"/>
          <w:lang w:val="en-GB"/>
        </w:rPr>
        <w:t xml:space="preserve">Move home: </w:t>
      </w:r>
      <w:r>
        <w:rPr>
          <w:rFonts w:ascii="Courier New" w:hAnsi="Courier New" w:eastAsia="Courier New"/>
          <w:color w:val="17212B"/>
          <w:sz w:val="19"/>
          <w:lang w:val="en-GB"/>
        </w:rPr>
        <w:t>move-home — shared-enclosing-process; sequenced: false</w:t>
      </w:r>
    </w:p>
    <w:p>
      <w:pPr>
        <w:spacing w:after="80"/>
      </w:pPr>
      <w:r>
        <w:rPr>
          <w:rFonts w:ascii="Calibri" w:hAnsi="Calibri" w:eastAsia="Calibri"/>
          <w:b/>
          <w:color w:val="17212B"/>
          <w:lang w:val="en-GB"/>
        </w:rPr>
        <w:t xml:space="preserve">Protect a tenancy deposit: </w:t>
      </w:r>
      <w:r>
        <w:rPr>
          <w:rFonts w:ascii="Courier New" w:hAnsi="Courier New" w:eastAsia="Courier New"/>
          <w:color w:val="17212B"/>
          <w:sz w:val="19"/>
          <w:lang w:val="en-GB"/>
        </w:rPr>
        <w:t>protect-tenancy-deposit — shared-enclosing-process; sequenced: false</w:t>
      </w:r>
    </w:p>
    <w:p>
      <w:pPr>
        <w:spacing w:after="80"/>
      </w:pPr>
      <w:r>
        <w:rPr>
          <w:rFonts w:ascii="Calibri" w:hAnsi="Calibri" w:eastAsia="Calibri"/>
          <w:b/>
          <w:color w:val="17212B"/>
          <w:lang w:val="en-GB"/>
        </w:rPr>
        <w:t xml:space="preserve">Prove the right to rent: </w:t>
      </w:r>
      <w:r>
        <w:rPr>
          <w:rFonts w:ascii="Courier New" w:hAnsi="Courier New" w:eastAsia="Courier New"/>
          <w:color w:val="17212B"/>
          <w:sz w:val="19"/>
          <w:lang w:val="en-GB"/>
        </w:rPr>
        <w:t>prove-right-to-rent — shared-enclosing-process; sequenced: false</w:t>
      </w:r>
    </w:p>
    <w:p>
      <w:pPr>
        <w:spacing w:after="80"/>
      </w:pPr>
      <w:r>
        <w:rPr>
          <w:rFonts w:ascii="Calibri" w:hAnsi="Calibri" w:eastAsia="Calibri"/>
          <w:b/>
          <w:color w:val="17212B"/>
          <w:lang w:val="en-GB"/>
        </w:rPr>
        <w:t xml:space="preserve">Register for Council Tax: </w:t>
      </w:r>
      <w:r>
        <w:rPr>
          <w:rFonts w:ascii="Courier New" w:hAnsi="Courier New" w:eastAsia="Courier New"/>
          <w:color w:val="17212B"/>
          <w:sz w:val="19"/>
          <w:lang w:val="en-GB"/>
        </w:rPr>
        <w:t>register-for-council-tax — shared-enclosing-process; sequenced: false</w:t>
      </w:r>
    </w:p>
    <w:p>
      <w:pPr>
        <w:spacing w:after="80"/>
      </w:pPr>
      <w:r>
        <w:rPr>
          <w:rFonts w:ascii="Calibri" w:hAnsi="Calibri" w:eastAsia="Calibri"/>
          <w:b/>
          <w:color w:val="17212B"/>
          <w:lang w:val="en-GB"/>
        </w:rPr>
        <w:t xml:space="preserve">Rent a private home: </w:t>
      </w:r>
      <w:r>
        <w:rPr>
          <w:rFonts w:ascii="Courier New" w:hAnsi="Courier New" w:eastAsia="Courier New"/>
          <w:color w:val="17212B"/>
          <w:sz w:val="19"/>
          <w:lang w:val="en-GB"/>
        </w:rPr>
        <w:t>rent-private-home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"join council housing list",</w:t>
      </w:r>
    </w:p>
    <w:p>
      <w:pPr>
        <w:pStyle w:val="GovernedJSON"/>
      </w:pPr>
      <w:r>
        <w:rPr>
          <w:rFonts w:ascii="Courier New" w:hAnsi="Courier New" w:eastAsia="Courier New"/>
          <w:color w:val="17212B"/>
          <w:sz w:val="16"/>
          <w:lang w:val="en-GB"/>
        </w:rPr>
        <w:t xml:space="preserve">      "housing association home",</w:t>
      </w:r>
    </w:p>
    <w:p>
      <w:pPr>
        <w:pStyle w:val="GovernedJSON"/>
      </w:pPr>
      <w:r>
        <w:rPr>
          <w:rFonts w:ascii="Courier New" w:hAnsi="Courier New" w:eastAsia="Courier New"/>
          <w:color w:val="17212B"/>
          <w:sz w:val="16"/>
          <w:lang w:val="en-GB"/>
        </w:rPr>
        <w:t xml:space="preserve">      "housing register application"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"apply-for-social-housing-primary",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"apply-for-social-housing-primary"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"housing-community-scotland-handoff",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"housing-community-wales-handoff",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"housing-community-northern-ireland-handoff",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"Apply through the responsible allocation scheme and retain assessment, priority, bidding and review decisions.",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"housing-and-community",</w:t>
      </w:r>
    </w:p>
    <w:p>
      <w:pPr>
        <w:pStyle w:val="GovernedJSON"/>
      </w:pPr>
      <w:r>
        <w:rPr>
          <w:rFonts w:ascii="Courier New" w:hAnsi="Courier New" w:eastAsia="Courier New"/>
          <w:color w:val="17212B"/>
          <w:sz w:val="16"/>
          <w:lang w:val="en-GB"/>
        </w:rPr>
        <w:t xml:space="preserve">      "route": "life-course-domain/housing-and-community",</w:t>
      </w:r>
    </w:p>
    <w:p>
      <w:pPr>
        <w:pStyle w:val="GovernedJSON"/>
      </w:pPr>
      <w:r>
        <w:rPr>
          <w:rFonts w:ascii="Courier New" w:hAnsi="Courier New" w:eastAsia="Courier New"/>
          <w:color w:val="17212B"/>
          <w:sz w:val="16"/>
          <w:lang w:val="en-GB"/>
        </w:rPr>
        <w:t xml:space="preserve">      "title": "Housing and community life"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household wants to be considered for council or housing-association accommodation.",</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"Apply through the responsible allocation scheme and retain assessment, priority, bidding and review decisions.",</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"https://chris-page-gov.github.io/okf-uk-living/assertions/8ce191caaf41371670905e81",</w:t>
      </w:r>
    </w:p>
    <w:p>
      <w:pPr>
        <w:pStyle w:val="GovernedJSON"/>
      </w:pPr>
      <w:r>
        <w:rPr>
          <w:rFonts w:ascii="Courier New" w:hAnsi="Courier New" w:eastAsia="Courier New"/>
          <w:color w:val="17212B"/>
          <w:sz w:val="16"/>
          <w:lang w:val="en-GB"/>
        </w:rPr>
        <w:t xml:space="preserve">          "family_episode": "https://chris-page-gov.github.io/okf-uk-living/assertions/def1e047465ccb2b1bf312c6"</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"service-episode/apply-for-social-housing-ordinary-source-linked-route",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"https://chris-page-gov.github.io/okf-uk-living/assertions/3ec5830950ebd39c0bb6a182",</w:t>
      </w:r>
    </w:p>
    <w:p>
      <w:pPr>
        <w:pStyle w:val="GovernedJSON"/>
      </w:pPr>
      <w:r>
        <w:rPr>
          <w:rFonts w:ascii="Courier New" w:hAnsi="Courier New" w:eastAsia="Courier New"/>
          <w:color w:val="17212B"/>
          <w:sz w:val="16"/>
          <w:lang w:val="en-GB"/>
        </w:rPr>
        <w:t xml:space="preserve">              "precedes_next": "https://chris-page-gov.github.io/okf-uk-living/assertions/09e2a0639f291404347d62f1",</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"https://chris-page-gov.github.io/okf-uk-living/assertions/78b7b18ba118a42bfebd2aa5",</w:t>
      </w:r>
    </w:p>
    <w:p>
      <w:pPr>
        <w:pStyle w:val="GovernedJSON"/>
      </w:pPr>
      <w:r>
        <w:rPr>
          <w:rFonts w:ascii="Courier New" w:hAnsi="Courier New" w:eastAsia="Courier New"/>
          <w:color w:val="17212B"/>
          <w:sz w:val="16"/>
          <w:lang w:val="en-GB"/>
        </w:rPr>
        <w:t xml:space="preserve">                  "resource_route": "resource/apply-for-social-housing-apply-for-social-housing-primary",</w:t>
      </w:r>
    </w:p>
    <w:p>
      <w:pPr>
        <w:pStyle w:val="GovernedJSON"/>
      </w:pPr>
      <w:r>
        <w:rPr>
          <w:rFonts w:ascii="Courier New" w:hAnsi="Courier New" w:eastAsia="Courier New"/>
          <w:color w:val="17212B"/>
          <w:sz w:val="16"/>
          <w:lang w:val="en-GB"/>
        </w:rPr>
        <w:t xml:space="preserve">                  "source_id": "apply-for-social-housing-primary"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"https://chris-page-gov.github.io/okf-uk-living/assertions/4eaafb73266e5b4a65b3934f",</w:t>
      </w:r>
    </w:p>
    <w:p>
      <w:pPr>
        <w:pStyle w:val="GovernedJSON"/>
      </w:pPr>
      <w:r>
        <w:rPr>
          <w:rFonts w:ascii="Courier New" w:hAnsi="Courier New" w:eastAsia="Courier New"/>
          <w:color w:val="17212B"/>
          <w:sz w:val="16"/>
          <w:lang w:val="en-GB"/>
        </w:rPr>
        <w:t xml:space="preserve">                  "resource_route": "resource/apply-for-social-housing-housing-community-scotland-handoff",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"https://chris-page-gov.github.io/okf-uk-living/assertions/9b7ba9e953564506f90c446b",</w:t>
      </w:r>
    </w:p>
    <w:p>
      <w:pPr>
        <w:pStyle w:val="GovernedJSON"/>
      </w:pPr>
      <w:r>
        <w:rPr>
          <w:rFonts w:ascii="Courier New" w:hAnsi="Courier New" w:eastAsia="Courier New"/>
          <w:color w:val="17212B"/>
          <w:sz w:val="16"/>
          <w:lang w:val="en-GB"/>
        </w:rPr>
        <w:t xml:space="preserve">                  "resource_route": "resource/apply-for-social-housing-housing-community-wales-handoff",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"https://chris-page-gov.github.io/okf-uk-living/assertions/29884177483ef71c9339615a",</w:t>
      </w:r>
    </w:p>
    <w:p>
      <w:pPr>
        <w:pStyle w:val="GovernedJSON"/>
      </w:pPr>
      <w:r>
        <w:rPr>
          <w:rFonts w:ascii="Courier New" w:hAnsi="Courier New" w:eastAsia="Courier New"/>
          <w:color w:val="17212B"/>
          <w:sz w:val="16"/>
          <w:lang w:val="en-GB"/>
        </w:rPr>
        <w:t xml:space="preserve">                  "resource_route": "resource/apply-for-social-housing-housing-community-northern-ireland-handoff",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"service-step/apply-for-social-housing-ordinary-source-linked-route-select-current-jurisdiction-route",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"apply-for-social-housing-primary",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apply for social housing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"Apply through the responsible allocation scheme and retain assessment, priority, bidding and review decisions."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"https://chris-page-gov.github.io/okf-uk-living/assertions/ac5f27d9c472fdf83440fbec",</w:t>
      </w:r>
    </w:p>
    <w:p>
      <w:pPr>
        <w:pStyle w:val="GovernedJSON"/>
      </w:pPr>
      <w:r>
        <w:rPr>
          <w:rFonts w:ascii="Courier New" w:hAnsi="Courier New" w:eastAsia="Courier New"/>
          <w:color w:val="17212B"/>
          <w:sz w:val="16"/>
          <w:lang w:val="en-GB"/>
        </w:rPr>
        <w:t xml:space="preserve">              "follows_previous": "https://chris-page-gov.github.io/okf-uk-living/assertions/aa582f0b2e21db6ef3c4be32",</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"https://chris-page-gov.github.io/okf-uk-living/assertions/dc73c5f6557a3e56435f81bf",</w:t>
      </w:r>
    </w:p>
    <w:p>
      <w:pPr>
        <w:pStyle w:val="GovernedJSON"/>
      </w:pPr>
      <w:r>
        <w:rPr>
          <w:rFonts w:ascii="Courier New" w:hAnsi="Courier New" w:eastAsia="Courier New"/>
          <w:color w:val="17212B"/>
          <w:sz w:val="16"/>
          <w:lang w:val="en-GB"/>
        </w:rPr>
        <w:t xml:space="preserve">                  "resource_route": "resource/apply-for-social-housing-apply-for-social-housing-primary",</w:t>
      </w:r>
    </w:p>
    <w:p>
      <w:pPr>
        <w:pStyle w:val="GovernedJSON"/>
      </w:pPr>
      <w:r>
        <w:rPr>
          <w:rFonts w:ascii="Courier New" w:hAnsi="Courier New" w:eastAsia="Courier New"/>
          <w:color w:val="17212B"/>
          <w:sz w:val="16"/>
          <w:lang w:val="en-GB"/>
        </w:rPr>
        <w:t xml:space="preserve">                  "source_id": "apply-for-social-housing-primary"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"https://chris-page-gov.github.io/okf-uk-living/assertions/7026c5b82feed7a59265d622",</w:t>
      </w:r>
    </w:p>
    <w:p>
      <w:pPr>
        <w:pStyle w:val="GovernedJSON"/>
      </w:pPr>
      <w:r>
        <w:rPr>
          <w:rFonts w:ascii="Courier New" w:hAnsi="Courier New" w:eastAsia="Courier New"/>
          <w:color w:val="17212B"/>
          <w:sz w:val="16"/>
          <w:lang w:val="en-GB"/>
        </w:rPr>
        <w:t xml:space="preserve">                  "resource_route": "resource/apply-for-social-housing-housing-community-scotland-handoff",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"https://chris-page-gov.github.io/okf-uk-living/assertions/c6f7704fc5a089744969cb10",</w:t>
      </w:r>
    </w:p>
    <w:p>
      <w:pPr>
        <w:pStyle w:val="GovernedJSON"/>
      </w:pPr>
      <w:r>
        <w:rPr>
          <w:rFonts w:ascii="Courier New" w:hAnsi="Courier New" w:eastAsia="Courier New"/>
          <w:color w:val="17212B"/>
          <w:sz w:val="16"/>
          <w:lang w:val="en-GB"/>
        </w:rPr>
        <w:t xml:space="preserve">                  "resource_route": "resource/apply-for-social-housing-housing-community-wales-handoff",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"https://chris-page-gov.github.io/okf-uk-living/assertions/55024dd8f3606cc5564616b0",</w:t>
      </w:r>
    </w:p>
    <w:p>
      <w:pPr>
        <w:pStyle w:val="GovernedJSON"/>
      </w:pPr>
      <w:r>
        <w:rPr>
          <w:rFonts w:ascii="Courier New" w:hAnsi="Courier New" w:eastAsia="Courier New"/>
          <w:color w:val="17212B"/>
          <w:sz w:val="16"/>
          <w:lang w:val="en-GB"/>
        </w:rPr>
        <w:t xml:space="preserve">                  "resource_route": "resource/apply-for-social-housing-housing-community-northern-ireland-handoff",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"service-step/apply-for-social-housing-ordinary-source-linked-route-follow-current-official-instructions",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"apply-for-social-housing-primary",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"https://chris-page-gov.github.io/okf-uk-living/assertions/40a61c86d90ef53cb128c24d",</w:t>
      </w:r>
    </w:p>
    <w:p>
      <w:pPr>
        <w:pStyle w:val="GovernedJSON"/>
      </w:pPr>
      <w:r>
        <w:rPr>
          <w:rFonts w:ascii="Courier New" w:hAnsi="Courier New" w:eastAsia="Courier New"/>
          <w:color w:val="17212B"/>
          <w:sz w:val="16"/>
          <w:lang w:val="en-GB"/>
        </w:rPr>
        <w:t xml:space="preserve">          "family_episode": "https://chris-page-gov.github.io/okf-uk-living/assertions/e46c4935f6576d57ba2363c8"</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"service-episode/apply-for-social-housing-exception-or-route-failure",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"https://chris-page-gov.github.io/okf-uk-living/assertions/bc73d7490372029a9b9606eb",</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"https://chris-page-gov.github.io/okf-uk-living/assertions/7b905327715b5d168af746bf",</w:t>
      </w:r>
    </w:p>
    <w:p>
      <w:pPr>
        <w:pStyle w:val="GovernedJSON"/>
      </w:pPr>
      <w:r>
        <w:rPr>
          <w:rFonts w:ascii="Courier New" w:hAnsi="Courier New" w:eastAsia="Courier New"/>
          <w:color w:val="17212B"/>
          <w:sz w:val="16"/>
          <w:lang w:val="en-GB"/>
        </w:rPr>
        <w:t xml:space="preserve">                  "resource_route": "resource/apply-for-social-housing-apply-for-social-housing-primary",</w:t>
      </w:r>
    </w:p>
    <w:p>
      <w:pPr>
        <w:pStyle w:val="GovernedJSON"/>
      </w:pPr>
      <w:r>
        <w:rPr>
          <w:rFonts w:ascii="Courier New" w:hAnsi="Courier New" w:eastAsia="Courier New"/>
          <w:color w:val="17212B"/>
          <w:sz w:val="16"/>
          <w:lang w:val="en-GB"/>
        </w:rPr>
        <w:t xml:space="preserve">                  "source_id": "apply-for-social-housing-primary"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"https://chris-page-gov.github.io/okf-uk-living/assertions/b3b49da7f8a401a31b572706",</w:t>
      </w:r>
    </w:p>
    <w:p>
      <w:pPr>
        <w:pStyle w:val="GovernedJSON"/>
      </w:pPr>
      <w:r>
        <w:rPr>
          <w:rFonts w:ascii="Courier New" w:hAnsi="Courier New" w:eastAsia="Courier New"/>
          <w:color w:val="17212B"/>
          <w:sz w:val="16"/>
          <w:lang w:val="en-GB"/>
        </w:rPr>
        <w:t xml:space="preserve">                  "resource_route": "resource/apply-for-social-housing-housing-community-scotland-handoff",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"https://chris-page-gov.github.io/okf-uk-living/assertions/0aaada6e5b575f4fff0d7fca",</w:t>
      </w:r>
    </w:p>
    <w:p>
      <w:pPr>
        <w:pStyle w:val="GovernedJSON"/>
      </w:pPr>
      <w:r>
        <w:rPr>
          <w:rFonts w:ascii="Courier New" w:hAnsi="Courier New" w:eastAsia="Courier New"/>
          <w:color w:val="17212B"/>
          <w:sz w:val="16"/>
          <w:lang w:val="en-GB"/>
        </w:rPr>
        <w:t xml:space="preserve">                  "resource_route": "resource/apply-for-social-housing-housing-community-wales-handoff",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"https://chris-page-gov.github.io/okf-uk-living/assertions/d623951972f1ccbb897eeec8",</w:t>
      </w:r>
    </w:p>
    <w:p>
      <w:pPr>
        <w:pStyle w:val="GovernedJSON"/>
      </w:pPr>
      <w:r>
        <w:rPr>
          <w:rFonts w:ascii="Courier New" w:hAnsi="Courier New" w:eastAsia="Courier New"/>
          <w:color w:val="17212B"/>
          <w:sz w:val="16"/>
          <w:lang w:val="en-GB"/>
        </w:rPr>
        <w:t xml:space="preserve">                  "resource_route": "resource/apply-for-social-housing-housing-community-northern-ireland-handoff",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"service-step/apply-for-social-housing-exception-or-route-failure-resolve-route-boundary-or-failure",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"apply-for-social-housing-primary",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"apply-for-social-housing",</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Apply for social housing\n\n## Place in the process\n\nThis topic sits within **Secure and move home** in the **Housing and community life** life-course\ndomain. What comes before depends on the person's situation and nation; the first\nsafe step is to select the current official route rather than assume one UK process.\n\n## What this family covers\n\nApply through the responsible allocation scheme and retain assessment, priority, bidding and review decisions.\n\nThe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Apply for council housing](https://www.gov.uk/council-housing)\n- [Scotland: Housing and local services in Scotland](https://www.mygov.scot/browse/housing-local-services)\n- [Wales: Housing in Wales](https://www.gov.wales/housing)\n- [Northern Ireland: Property and housing in Northern Ireland](https://www.nidirect.gov.uk/information-and-services/property-and-housing)\n\nThese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**Secure and move home**,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"Secure and move home",</w:t>
      </w:r>
    </w:p>
    <w:p>
      <w:pPr>
        <w:pStyle w:val="GovernedJSON"/>
      </w:pPr>
      <w:r>
        <w:rPr>
          <w:rFonts w:ascii="Courier New" w:hAnsi="Courier New" w:eastAsia="Courier New"/>
          <w:color w:val="17212B"/>
          <w:sz w:val="16"/>
          <w:lang w:val="en-GB"/>
        </w:rPr>
        <w:t xml:space="preserve">      "source": "services/apply-for-social-housing.md",</w:t>
      </w:r>
    </w:p>
    <w:p>
      <w:pPr>
        <w:pStyle w:val="GovernedJSON"/>
      </w:pPr>
      <w:r>
        <w:rPr>
          <w:rFonts w:ascii="Courier New" w:hAnsi="Courier New" w:eastAsia="Courier New"/>
          <w:color w:val="17212B"/>
          <w:sz w:val="16"/>
          <w:lang w:val="en-GB"/>
        </w:rPr>
        <w:t xml:space="preserve">      "title": "Apply for social housing within Secure and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"secure-and-move-home",</w:t>
      </w:r>
    </w:p>
    <w:p>
      <w:pPr>
        <w:pStyle w:val="GovernedJSON"/>
      </w:pPr>
      <w:r>
        <w:rPr>
          <w:rFonts w:ascii="Courier New" w:hAnsi="Courier New" w:eastAsia="Courier New"/>
          <w:color w:val="17212B"/>
          <w:sz w:val="16"/>
          <w:lang w:val="en-GB"/>
        </w:rPr>
        <w:t xml:space="preserve">      "route": "enclosing-process/secure-and-move-home",</w:t>
      </w:r>
    </w:p>
    <w:p>
      <w:pPr>
        <w:pStyle w:val="GovernedJSON"/>
      </w:pPr>
      <w:r>
        <w:rPr>
          <w:rFonts w:ascii="Courier New" w:hAnsi="Courier New" w:eastAsia="Courier New"/>
          <w:color w:val="17212B"/>
          <w:sz w:val="16"/>
          <w:lang w:val="en-GB"/>
        </w:rPr>
        <w:t xml:space="preserve">      "title": "Secure and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"buy-home",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"dataset/buy-home",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"Buy a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"get-homelessness-help",</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"dataset/get-homelessness-help",</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homelessness help"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"move-home",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"dataset/move-home",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"protect-tenancy-deposit",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"dataset/protect-tenancy-deposit",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"Protect a tenancy deposit"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"prove-right-to-rent",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"dataset/prove-right-to-rent",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"Prove the right to rent"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"register-for-council-tax",</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"dataset/register-for-council-tax",</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"Register for Council Tax"</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"rent-private-home",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"dataset/rent-private-home",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"Rent a private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"https://chris-page-gov.github.io/okf-uk-living/assertions/868bb14212bd8f4d35dc64fc",</w:t>
      </w:r>
    </w:p>
    <w:p>
      <w:pPr>
        <w:pStyle w:val="GovernedJSON"/>
      </w:pPr>
      <w:r>
        <w:rPr>
          <w:rFonts w:ascii="Courier New" w:hAnsi="Courier New" w:eastAsia="Courier New"/>
          <w:color w:val="17212B"/>
          <w:sz w:val="16"/>
          <w:lang w:val="en-GB"/>
        </w:rPr>
        <w:t xml:space="preserve">      "life_course_domain": "https://chris-page-gov.github.io/okf-uk-living/assertions/8e300ff01b3a8d5561ebae6f"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"dataset/apply-for-social-housing",</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household wants to be considered for council or housing-association accommodation."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"england_wales_social_housing_locator",</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"apply-for-social-housing-primary",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decide qualification, priority, property availability or a review."</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"Ministry of Housing, Communities and Local Government",</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"https://chris-page-gov.github.io/okf-uk-living/assertions/d3d91f876cf22509f7d1790c",</w:t>
      </w:r>
    </w:p>
    <w:p>
      <w:pPr>
        <w:pStyle w:val="GovernedJSON"/>
      </w:pPr>
      <w:r>
        <w:rPr>
          <w:rFonts w:ascii="Courier New" w:hAnsi="Courier New" w:eastAsia="Courier New"/>
          <w:color w:val="17212B"/>
          <w:sz w:val="16"/>
          <w:lang w:val="en-GB"/>
        </w:rPr>
        <w:t xml:space="preserve">        "resource_id": "resource:apply-for-social-housing:apply-for-social-housing-primary",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"resource/apply-for-social-housing-apply-for-social-housing-primary",</w:t>
      </w:r>
    </w:p>
    <w:p>
      <w:pPr>
        <w:pStyle w:val="GovernedJSON"/>
      </w:pPr>
      <w:r>
        <w:rPr>
          <w:rFonts w:ascii="Courier New" w:hAnsi="Courier New" w:eastAsia="Courier New"/>
          <w:color w:val="17212B"/>
          <w:sz w:val="16"/>
          <w:lang w:val="en-GB"/>
        </w:rPr>
        <w:t xml:space="preserve">        "summary": "Routes England and Wales users to the relevant council application and allocation information.",</w:t>
      </w:r>
    </w:p>
    <w:p>
      <w:pPr>
        <w:pStyle w:val="GovernedJSON"/>
      </w:pPr>
      <w:r>
        <w:rPr>
          <w:rFonts w:ascii="Courier New" w:hAnsi="Courier New" w:eastAsia="Courier New"/>
          <w:color w:val="17212B"/>
          <w:sz w:val="16"/>
          <w:lang w:val="en-GB"/>
        </w:rPr>
        <w:t xml:space="preserve">        "title": "Apply for council housing",</w:t>
      </w:r>
    </w:p>
    <w:p>
      <w:pPr>
        <w:pStyle w:val="GovernedJSON"/>
      </w:pPr>
      <w:r>
        <w:rPr>
          <w:rFonts w:ascii="Courier New" w:hAnsi="Courier New" w:eastAsia="Courier New"/>
          <w:color w:val="17212B"/>
          <w:sz w:val="16"/>
          <w:lang w:val="en-GB"/>
        </w:rPr>
        <w:t xml:space="preserve">        "url": "https://www.gov.uk/council-housing"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that an England housing rule or local route applies in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"https://chris-page-gov.github.io/okf-uk-living/assertions/ea16b7889ae2c6cd763182ea",</w:t>
      </w:r>
    </w:p>
    <w:p>
      <w:pPr>
        <w:pStyle w:val="GovernedJSON"/>
      </w:pPr>
      <w:r>
        <w:rPr>
          <w:rFonts w:ascii="Courier New" w:hAnsi="Courier New" w:eastAsia="Courier New"/>
          <w:color w:val="17212B"/>
          <w:sz w:val="16"/>
          <w:lang w:val="en-GB"/>
        </w:rPr>
        <w:t xml:space="preserve">        "resource_id": "resource:apply-for-social-housing:housing-community-scotland-handoff",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"resource/apply-for-social-housing-housing-community-scotland-handoff",</w:t>
      </w:r>
    </w:p>
    <w:p>
      <w:pPr>
        <w:pStyle w:val="GovernedJSON"/>
      </w:pPr>
      <w:r>
        <w:rPr>
          <w:rFonts w:ascii="Courier New" w:hAnsi="Courier New" w:eastAsia="Courier New"/>
          <w:color w:val="17212B"/>
          <w:sz w:val="16"/>
          <w:lang w:val="en-GB"/>
        </w:rPr>
        <w:t xml:space="preserve">        "summary": "Routes people to current Scottish housing, planning, local-tax and neighbourhood services.",</w:t>
      </w:r>
    </w:p>
    <w:p>
      <w:pPr>
        <w:pStyle w:val="GovernedJSON"/>
      </w:pPr>
      <w:r>
        <w:rPr>
          <w:rFonts w:ascii="Courier New" w:hAnsi="Courier New" w:eastAsia="Courier New"/>
          <w:color w:val="17212B"/>
          <w:sz w:val="16"/>
          <w:lang w:val="en-GB"/>
        </w:rPr>
        <w:t xml:space="preserve">        "title": "Housing and local services in Scotland",</w:t>
      </w:r>
    </w:p>
    <w:p>
      <w:pPr>
        <w:pStyle w:val="GovernedJSON"/>
      </w:pPr>
      <w:r>
        <w:rPr>
          <w:rFonts w:ascii="Courier New" w:hAnsi="Courier New" w:eastAsia="Courier New"/>
          <w:color w:val="17212B"/>
          <w:sz w:val="16"/>
          <w:lang w:val="en-GB"/>
        </w:rPr>
        <w:t xml:space="preserve">        "url": "https://www.mygov.scot/browse/housing-local-services"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determine a tenancy, planning, homelessness or adaptation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"https://chris-page-gov.github.io/okf-uk-living/assertions/cecf509f08d181e8c32e5900",</w:t>
      </w:r>
    </w:p>
    <w:p>
      <w:pPr>
        <w:pStyle w:val="GovernedJSON"/>
      </w:pPr>
      <w:r>
        <w:rPr>
          <w:rFonts w:ascii="Courier New" w:hAnsi="Courier New" w:eastAsia="Courier New"/>
          <w:color w:val="17212B"/>
          <w:sz w:val="16"/>
          <w:lang w:val="en-GB"/>
        </w:rPr>
        <w:t xml:space="preserve">        "resource_id": "resource:apply-for-social-housing:housing-community-wales-handoff",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"resource/apply-for-social-housing-housing-community-wales-handoff",</w:t>
      </w:r>
    </w:p>
    <w:p>
      <w:pPr>
        <w:pStyle w:val="GovernedJSON"/>
      </w:pPr>
      <w:r>
        <w:rPr>
          <w:rFonts w:ascii="Courier New" w:hAnsi="Courier New" w:eastAsia="Courier New"/>
          <w:color w:val="17212B"/>
          <w:sz w:val="16"/>
          <w:lang w:val="en-GB"/>
        </w:rPr>
        <w:t xml:space="preserve">        "summary": "Routes people to current Welsh housing policy, support and service information.",</w:t>
      </w:r>
    </w:p>
    <w:p>
      <w:pPr>
        <w:pStyle w:val="GovernedJSON"/>
      </w:pPr>
      <w:r>
        <w:rPr>
          <w:rFonts w:ascii="Courier New" w:hAnsi="Courier New" w:eastAsia="Courier New"/>
          <w:color w:val="17212B"/>
          <w:sz w:val="16"/>
          <w:lang w:val="en-GB"/>
        </w:rPr>
        <w:t xml:space="preserve">        "title": "Housing in Wales",</w:t>
      </w:r>
    </w:p>
    <w:p>
      <w:pPr>
        <w:pStyle w:val="GovernedJSON"/>
      </w:pPr>
      <w:r>
        <w:rPr>
          <w:rFonts w:ascii="Courier New" w:hAnsi="Courier New" w:eastAsia="Courier New"/>
          <w:color w:val="17212B"/>
          <w:sz w:val="16"/>
          <w:lang w:val="en-GB"/>
        </w:rPr>
        <w:t xml:space="preserve">        "url": "https://www.gov.wales/housing"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"England, Scotland and Wales housing rules do not establish Northern Ireland procedure."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"https://chris-page-gov.github.io/okf-uk-living/assertions/bb6b1a28d067167e241f1a0a",</w:t>
      </w:r>
    </w:p>
    <w:p>
      <w:pPr>
        <w:pStyle w:val="GovernedJSON"/>
      </w:pPr>
      <w:r>
        <w:rPr>
          <w:rFonts w:ascii="Courier New" w:hAnsi="Courier New" w:eastAsia="Courier New"/>
          <w:color w:val="17212B"/>
          <w:sz w:val="16"/>
          <w:lang w:val="en-GB"/>
        </w:rPr>
        <w:t xml:space="preserve">        "resource_id": "resource:apply-for-social-housing:housing-community-northern-ireland-handoff",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"resource/apply-for-social-housing-housing-community-northern-ireland-handoff",</w:t>
      </w:r>
    </w:p>
    <w:p>
      <w:pPr>
        <w:pStyle w:val="GovernedJSON"/>
      </w:pPr>
      <w:r>
        <w:rPr>
          <w:rFonts w:ascii="Courier New" w:hAnsi="Courier New" w:eastAsia="Courier New"/>
          <w:color w:val="17212B"/>
          <w:sz w:val="16"/>
          <w:lang w:val="en-GB"/>
        </w:rPr>
        <w:t xml:space="preserve">        "summary": "Routes people to current Northern Ireland property, housing and local-service information.",</w:t>
      </w:r>
    </w:p>
    <w:p>
      <w:pPr>
        <w:pStyle w:val="GovernedJSON"/>
      </w:pPr>
      <w:r>
        <w:rPr>
          <w:rFonts w:ascii="Courier New" w:hAnsi="Courier New" w:eastAsia="Courier New"/>
          <w:color w:val="17212B"/>
          <w:sz w:val="16"/>
          <w:lang w:val="en-GB"/>
        </w:rPr>
        <w:t xml:space="preserve">        "title": "Property and housing in Northern Ireland",</w:t>
      </w:r>
    </w:p>
    <w:p>
      <w:pPr>
        <w:pStyle w:val="GovernedJSON"/>
      </w:pPr>
      <w:r>
        <w:rPr>
          <w:rFonts w:ascii="Courier New" w:hAnsi="Courier New" w:eastAsia="Courier New"/>
          <w:color w:val="17212B"/>
          <w:sz w:val="16"/>
          <w:lang w:val="en-GB"/>
        </w:rPr>
        <w:t xml:space="preserve">        "url": "https://www.nidirect.gov.uk/information-and-services/property-and-housing"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"Apply for social housing",</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"Find the local allocation route and understand that eligibility and priority are authority decisions."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apply-for-social-housing.html" TargetMode="External"/><Relationship Id="rId12" Type="http://schemas.openxmlformats.org/officeDocument/2006/relationships/hyperlink" Target="https://www.gov.uk/council-housing" TargetMode="External"/><Relationship Id="rId13" Type="http://schemas.openxmlformats.org/officeDocument/2006/relationships/hyperlink" Target="https://www.mygov.scot/browse/housing-local-services" TargetMode="External"/><Relationship Id="rId14" Type="http://schemas.openxmlformats.org/officeDocument/2006/relationships/hyperlink" Target="https://www.gov.wales/housing" TargetMode="External"/><Relationship Id="rId15" Type="http://schemas.openxmlformats.org/officeDocument/2006/relationships/hyperlink" Target="https://www.nidirect.gov.uk/information-and-services/property-and-hou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Apply for social housing — governed family record</dc:title>
  <dc:subject>SharePoint and Microsoft 365 Copilot retrieval experiment</dc:subject>
  <dc:creator>OKF Explorer</dc:creator>
  <cp:keywords>OKF, Open Knowledge Format, SharePoint, Microsoft 365 Copilot, apply-for-social-housing, join council housing list, housing association home, housing register application</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