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Claim Universal Credit while unemployed</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claim-universal-credit-while-unemployed</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https://chris-page-gov.github.io/okf-uk-living/explore/ai/families/claim-universal-credit-while-unemployed.html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8af1646c4ef9ab1872a7225b05e0108c7d5b6e4308d4daf318b017f0177339e7</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a8e8d596acd7ec3e498989b4690be4698d392821dd3e98d37d523fd5fda4a15c</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Respond to unemployment and redundancy in the Finding work and unemployment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Use the applicable claim route and retain claimant-commitment, payment and review outputs.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pPr>
        <w:pStyle w:val="Heading2"/>
      </w:pPr>
      <w:r>
        <w:t>Official routes</w:t>
      </w:r>
    </w:p>
    <w:p>
      <w:pPr>
        <w:spacing w:after="80"/>
        <w:numPr>
          <w:ilvl w:val="0"/>
          <w:numId w:val="10"/>
        </w:numPr>
      </w:pPr>
      <w:hyperlink r:id="rId12">
        <w:r>
          <w:rPr>
            <w:color w:val="004D47"/>
            <w:u w:val="single"/>
          </w:rPr>
          <w:t>England: Universal Credit</w:t>
        </w:r>
      </w:hyperlink>
    </w:p>
    <w:p>
      <w:pPr>
        <w:spacing w:after="80"/>
        <w:numPr>
          <w:ilvl w:val="0"/>
          <w:numId w:val="10"/>
        </w:numPr>
      </w:pPr>
      <w:hyperlink r:id="rId13">
        <w:r>
          <w:rPr>
            <w:color w:val="004D47"/>
            <w:u w:val="single"/>
          </w:rPr>
          <w:t>Scotland: Finding a job in Scotland</w:t>
        </w:r>
      </w:hyperlink>
    </w:p>
    <w:p>
      <w:pPr>
        <w:spacing w:after="80"/>
        <w:numPr>
          <w:ilvl w:val="0"/>
          <w:numId w:val="10"/>
        </w:numPr>
      </w:pPr>
      <w:hyperlink r:id="rId14">
        <w:r>
          <w:rPr>
            <w:color w:val="004D47"/>
            <w:u w:val="single"/>
          </w:rPr>
          <w:t>Wales: Employment support in Wales</w:t>
        </w:r>
      </w:hyperlink>
    </w:p>
    <w:p>
      <w:pPr>
        <w:spacing w:after="80"/>
        <w:numPr>
          <w:ilvl w:val="0"/>
          <w:numId w:val="10"/>
        </w:numPr>
      </w:pPr>
      <w:hyperlink r:id="rId15">
        <w:r>
          <w:rPr>
            <w:color w:val="004D47"/>
            <w:u w:val="single"/>
          </w:rPr>
          <w:t>Northern Ireland: Employment in Northern Ireland</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Respond to unemployment and redundancy,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Claim Universal Credit while unemployed</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claim-universal-credit-while-unemployed</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dataset/claim-universal-credit-while-unemployed</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Use the applicable claim route and retain claimant-commitment, payment and review outputs.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Finding work and unemployment (finding-work-and-unemployment)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life-course-domain/finding-work-and-unemployment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Respond to unemployment and redundancy (respond-to-unemployment-and-redundancy)</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enclosing-process/respond-to-unemployment-and-redundancy</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unemployment Universal Credit claim</w:t>
      </w:r>
    </w:p>
    <w:p>
      <w:pPr>
        <w:spacing w:after="80" w:line="300" w:lineRule="auto"/>
        <w:numPr>
          <w:ilvl w:val="0"/>
          <w:numId w:val="11"/>
        </w:numPr>
      </w:pPr>
      <w:r>
        <w:rPr>
          <w:rFonts w:ascii="Calibri" w:hAnsi="Calibri" w:eastAsia="Calibri"/>
          <w:sz w:val="22"/>
          <w:lang w:val="en-GB"/>
        </w:rPr>
        <w:t>UC when out of work</w:t>
      </w:r>
    </w:p>
    <w:p>
      <w:pPr>
        <w:pStyle w:val="Heading2"/>
      </w:pPr>
      <w:r>
        <w:t>Example situations</w:t>
      </w:r>
    </w:p>
    <w:p>
      <w:pPr>
        <w:spacing w:after="80" w:line="300" w:lineRule="auto"/>
        <w:numPr>
          <w:ilvl w:val="0"/>
          <w:numId w:val="12"/>
        </w:numPr>
      </w:pPr>
      <w:r>
        <w:rPr>
          <w:rFonts w:ascii="Calibri" w:hAnsi="Calibri" w:eastAsia="Calibri"/>
          <w:sz w:val="22"/>
          <w:lang w:val="en-GB"/>
        </w:rPr>
        <w:t>A person without work needs to check the current means-tested support route.</w:t>
      </w:r>
    </w:p>
    <w:p>
      <w:pPr>
        <w:pStyle w:val="Heading2"/>
      </w:pPr>
      <w:r>
        <w:t>User needs</w:t>
      </w:r>
    </w:p>
    <w:p>
      <w:pPr>
        <w:spacing w:after="80" w:line="300" w:lineRule="auto"/>
        <w:numPr>
          <w:ilvl w:val="0"/>
          <w:numId w:val="13"/>
        </w:numPr>
      </w:pPr>
      <w:r>
        <w:rPr>
          <w:rFonts w:ascii="Calibri" w:hAnsi="Calibri" w:eastAsia="Calibri"/>
          <w:sz w:val="22"/>
          <w:lang w:val="en-GB"/>
        </w:rPr>
        <w:t>Reach the live claim and review service without calculating entitlement locally.</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claim-universal-credit-while-unemployed-primary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finding-work-wales-handoff</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finding-work-northern-ireland-handoff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service-episode/claim-universal-credit-while-unemployed-ordinary-source-linked-route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person without work needs to check the current means-tested support route.</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Use the applicable claim route and retain claimant-commitment, payment and review outputs.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service-step/claim-universal-credit-while-unemployed-ordinary-source-linked-route-select-current-jurisdiction-route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claim-universal-credit-while-unemployed-primary, finding-work-scotland-handoff, finding-work-wales-handoff, finding-work-northern-ireland-handoff</w:t>
      </w:r>
    </w:p>
    <w:p>
      <w:pPr>
        <w:spacing w:after="80" w:line="300" w:lineRule="auto"/>
        <w:numPr>
          <w:ilvl w:val="0"/>
          <w:numId w:val="14"/>
        </w:numPr>
      </w:pPr>
      <w:r>
        <w:rPr>
          <w:rFonts w:ascii="Calibri" w:hAnsi="Calibri" w:eastAsia="Calibri"/>
          <w:sz w:val="22"/>
          <w:lang w:val="en-GB"/>
        </w:rPr>
        <w:t>Follow the selected source to claim universal credit while unemployed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service-step/claim-universal-credit-while-unemployed-ordinary-source-linked-route-follow-current-official-instructions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Use the applicable claim route and retain claimant-commitment, payment and review outputs.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claim-universal-credit-while-unemployed-primary, finding-work-scotland-handoff, finding-work-wales-handoff, finding-work-northern-ireland-handoff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service-episode/claim-universal-credit-while-unemployed-exception-or-route-failure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service-step/claim-universal-credit-while-unemployed-exception-or-route-failure-resolve-route-boundary-or-failure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claim-universal-credit-while-unemployed-primary, finding-work-scotland-handoff, finding-work-wales-handoff, finding-work-northern-ireland-handoff</w:t>
      </w:r>
    </w:p>
    <w:p>
      <w:pPr>
        <w:pStyle w:val="Heading1"/>
      </w:pPr>
      <w:r>
        <w:t>Official source handoffs</w:t>
      </w:r>
    </w:p>
    <w:p>
      <w:r>
        <w:t>These links locate current official services. Check the relevant official source before acting.</w:t>
      </w:r>
    </w:p>
    <w:p>
      <w:pPr>
        <w:pStyle w:val="Heading2"/>
      </w:pPr>
      <w:r>
        <w:t>England: Universal Credit</w:t>
      </w:r>
    </w:p>
    <w:p>
      <w:pPr>
        <w:spacing w:after="80"/>
      </w:pPr>
      <w:r>
        <w:rPr>
          <w:rFonts w:ascii="Calibri" w:hAnsi="Calibri" w:eastAsia="Calibri"/>
          <w:b/>
          <w:color w:val="17212B"/>
          <w:lang w:val="en-GB"/>
        </w:rPr>
        <w:t xml:space="preserve">Official URL: </w:t>
      </w:r>
      <w:hyperlink r:id="rId12">
        <w:r>
          <w:rPr>
            <w:color w:val="004D47"/>
            <w:u w:val="single"/>
          </w:rPr>
          <w:t>https://www.gov.uk/universal-credit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Department for Work and Pensions</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claim-universal-credit-while-unemployed-primary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resource/claim-universal-credit-while-unemployed-claim-universal-credit-while-unemployed-primary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universal_credit_service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Provides the current Universal Credit overview and claim handoff.</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calculate entitlement or decide work-related requirements or payment.</w:t>
      </w:r>
    </w:p>
    <w:p>
      <w:pPr>
        <w:pStyle w:val="Heading2"/>
      </w:pPr>
      <w:r>
        <w:t>Scotland: Finding a job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https://www.mygov.scot/browse/working-jobs/finding-a-job</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resource/claim-universal-credit-while-unemployed-finding-work-scotland-handoff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Scottish job-search and employment-support services.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establish eligibility, an employment relationship or a benefit decision.</w:t>
      </w:r>
    </w:p>
    <w:p>
      <w:pPr>
        <w:pStyle w:val="Heading2"/>
      </w:pPr>
      <w:r>
        <w:t>Wales: Employment support in Wales</w:t>
      </w:r>
    </w:p>
    <w:p>
      <w:pPr>
        <w:spacing w:after="80"/>
      </w:pPr>
      <w:r>
        <w:rPr>
          <w:rFonts w:ascii="Calibri" w:hAnsi="Calibri" w:eastAsia="Calibri"/>
          <w:b/>
          <w:color w:val="17212B"/>
          <w:lang w:val="en-GB"/>
        </w:rPr>
        <w:t xml:space="preserve">Official URL: </w:t>
      </w:r>
      <w:hyperlink r:id="rId14">
        <w:r>
          <w:rPr>
            <w:color w:val="004D47"/>
            <w:u w:val="single"/>
          </w:rPr>
          <w:t>https://www.gov.wales/employment-support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Welsh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finding-work-wales-handoff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resource/claim-universal-credit-while-unemployed-finding-work-wales-handoff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wales_job_support_discovery_handoff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Welsh employability and skills support.</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establish eligibility, an employment relationship or a benefit decision.</w:t>
      </w:r>
    </w:p>
    <w:p>
      <w:pPr>
        <w:pStyle w:val="Heading2"/>
      </w:pPr>
      <w:r>
        <w:t>Northern Ireland: Employment in Northern Ireland</w:t>
      </w:r>
    </w:p>
    <w:p>
      <w:pPr>
        <w:spacing w:after="80"/>
      </w:pPr>
      <w:r>
        <w:rPr>
          <w:rFonts w:ascii="Calibri" w:hAnsi="Calibri" w:eastAsia="Calibri"/>
          <w:b/>
          <w:color w:val="17212B"/>
          <w:lang w:val="en-GB"/>
        </w:rPr>
        <w:t xml:space="preserve">Official URL: </w:t>
      </w:r>
      <w:hyperlink r:id="rId15">
        <w:r>
          <w:rPr>
            <w:color w:val="004D47"/>
            <w:u w:val="single"/>
          </w:rPr>
          <w:t>https://www.nidirect.gov.uk/information-and-services/employment</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finding-work-northern-ireland-handoff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resource/claim-universal-credit-while-unemployed-finding-work-northern-ireland-handoff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northern_ireland_job_support_discovery_handoff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people to current Northern Ireland employment services and rights.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9"/>
        </w:numPr>
      </w:pPr>
      <w:r>
        <w:rPr>
          <w:rFonts w:ascii="Calibri" w:hAnsi="Calibri" w:eastAsia="Calibri"/>
          <w:sz w:val="22"/>
          <w:lang w:val="en-GB"/>
        </w:rPr>
        <w:t>Does not establish eligibility, an employment relationship or a benefit decision.</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20"/>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20"/>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20"/>
        </w:numPr>
      </w:pPr>
      <w:r>
        <w:rPr>
          <w:rFonts w:ascii="Calibri" w:hAnsi="Calibri" w:eastAsia="Calibri"/>
          <w:sz w:val="22"/>
          <w:lang w:val="en-GB"/>
        </w:rPr>
        <w:t>Jurisdictions, providers and exceptions remain separate even where labels are similar.</w:t>
      </w:r>
    </w:p>
    <w:p>
      <w:pPr>
        <w:spacing w:after="80" w:line="300" w:lineRule="auto"/>
        <w:numPr>
          <w:ilvl w:val="0"/>
          <w:numId w:val="20"/>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Access employment retraining: </w:t>
      </w:r>
      <w:r>
        <w:rPr>
          <w:rFonts w:ascii="Courier New" w:hAnsi="Courier New" w:eastAsia="Courier New"/>
          <w:color w:val="17212B"/>
          <w:sz w:val="19"/>
          <w:lang w:val="en-GB"/>
        </w:rPr>
        <w:t>access-employment-retraining — shared-enclosing-process; sequenced: false</w:t>
      </w:r>
    </w:p>
    <w:p>
      <w:pPr>
        <w:spacing w:after="80"/>
      </w:pPr>
      <w:r>
        <w:rPr>
          <w:rFonts w:ascii="Calibri" w:hAnsi="Calibri" w:eastAsia="Calibri"/>
          <w:b/>
          <w:color w:val="17212B"/>
          <w:lang w:val="en-GB"/>
        </w:rPr>
        <w:t xml:space="preserve">Claim New Style Jobseeker's Allowance: </w:t>
      </w:r>
      <w:r>
        <w:rPr>
          <w:rFonts w:ascii="Courier New" w:hAnsi="Courier New" w:eastAsia="Courier New"/>
          <w:color w:val="17212B"/>
          <w:sz w:val="19"/>
          <w:lang w:val="en-GB"/>
        </w:rPr>
        <w:t>claim-new-style-jobseekers-allowance — shared-enclosing-process; sequenced: false</w:t>
      </w:r>
    </w:p>
    <w:p>
      <w:pPr>
        <w:spacing w:after="80"/>
      </w:pPr>
      <w:r>
        <w:rPr>
          <w:rFonts w:ascii="Calibri" w:hAnsi="Calibri" w:eastAsia="Calibri"/>
          <w:b/>
          <w:color w:val="17212B"/>
          <w:lang w:val="en-GB"/>
        </w:rPr>
        <w:t xml:space="preserve">Get redundancy support: </w:t>
      </w:r>
      <w:r>
        <w:rPr>
          <w:rFonts w:ascii="Courier New" w:hAnsi="Courier New" w:eastAsia="Courier New"/>
          <w:color w:val="17212B"/>
          <w:sz w:val="19"/>
          <w:lang w:val="en-GB"/>
        </w:rPr>
        <w:t>get-redundancy-support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"unemployment Universal Credit claim",</w:t>
      </w:r>
    </w:p>
    <w:p>
      <w:pPr>
        <w:pStyle w:val="GovernedJSON"/>
      </w:pPr>
      <w:r>
        <w:rPr>
          <w:rFonts w:ascii="Courier New" w:hAnsi="Courier New" w:eastAsia="Courier New"/>
          <w:color w:val="17212B"/>
          <w:sz w:val="16"/>
          <w:lang w:val="en-GB"/>
        </w:rPr>
        <w:t xml:space="preserve">      "UC when out of work"</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"claim-universal-credit-while-unemployed-primary",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"claim-universal-credit-while-unemployed-primary"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"finding-work-scotland-handoff",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"finding-work-wales-handoff",</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"finding-work-northern-ireland-handoff",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"Use the applicable claim route and retain claimant-commitment, payment and review outputs.",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"finding-work-and-unemployment",</w:t>
      </w:r>
    </w:p>
    <w:p>
      <w:pPr>
        <w:pStyle w:val="GovernedJSON"/>
      </w:pPr>
      <w:r>
        <w:rPr>
          <w:rFonts w:ascii="Courier New" w:hAnsi="Courier New" w:eastAsia="Courier New"/>
          <w:color w:val="17212B"/>
          <w:sz w:val="16"/>
          <w:lang w:val="en-GB"/>
        </w:rPr>
        <w:t xml:space="preserve">      "route": "life-course-domain/finding-work-and-unemployment",</w:t>
      </w:r>
    </w:p>
    <w:p>
      <w:pPr>
        <w:pStyle w:val="GovernedJSON"/>
      </w:pPr>
      <w:r>
        <w:rPr>
          <w:rFonts w:ascii="Courier New" w:hAnsi="Courier New" w:eastAsia="Courier New"/>
          <w:color w:val="17212B"/>
          <w:sz w:val="16"/>
          <w:lang w:val="en-GB"/>
        </w:rPr>
        <w:t xml:space="preserve">      "title": "Finding work and unemployment"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person without work needs to check the current means-tested support route.",</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"Use the applicable claim route and retain claimant-commitment, payment and review outputs.",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"https://chris-page-gov.github.io/okf-uk-living/assertions/17306553aa40dbbd5d6b6044",</w:t>
      </w:r>
    </w:p>
    <w:p>
      <w:pPr>
        <w:pStyle w:val="GovernedJSON"/>
      </w:pPr>
      <w:r>
        <w:rPr>
          <w:rFonts w:ascii="Courier New" w:hAnsi="Courier New" w:eastAsia="Courier New"/>
          <w:color w:val="17212B"/>
          <w:sz w:val="16"/>
          <w:lang w:val="en-GB"/>
        </w:rPr>
        <w:t xml:space="preserve">          "family_episode": "https://chris-page-gov.github.io/okf-uk-living/assertions/ef97de7682275d7ffaae438f"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"service-episode/claim-universal-credit-while-unemployed-ordinary-source-linked-route",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"https://chris-page-gov.github.io/okf-uk-living/assertions/555b1ddf988fa59170bd4dea",</w:t>
      </w:r>
    </w:p>
    <w:p>
      <w:pPr>
        <w:pStyle w:val="GovernedJSON"/>
      </w:pPr>
      <w:r>
        <w:rPr>
          <w:rFonts w:ascii="Courier New" w:hAnsi="Courier New" w:eastAsia="Courier New"/>
          <w:color w:val="17212B"/>
          <w:sz w:val="16"/>
          <w:lang w:val="en-GB"/>
        </w:rPr>
        <w:t xml:space="preserve">              "precedes_next": "https://chris-page-gov.github.io/okf-uk-living/assertions/c420a3dba0658d30532ae9a2",</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"https://chris-page-gov.github.io/okf-uk-living/assertions/ccbfa2dc3c450e7bffa6dad9",</w:t>
      </w:r>
    </w:p>
    <w:p>
      <w:pPr>
        <w:pStyle w:val="GovernedJSON"/>
      </w:pPr>
      <w:r>
        <w:rPr>
          <w:rFonts w:ascii="Courier New" w:hAnsi="Courier New" w:eastAsia="Courier New"/>
          <w:color w:val="17212B"/>
          <w:sz w:val="16"/>
          <w:lang w:val="en-GB"/>
        </w:rPr>
        <w:t xml:space="preserve">                  "resource_route": "resource/claim-universal-credit-while-unemployed-claim-universal-credit-while-unemployed-primary",</w:t>
      </w:r>
    </w:p>
    <w:p>
      <w:pPr>
        <w:pStyle w:val="GovernedJSON"/>
      </w:pPr>
      <w:r>
        <w:rPr>
          <w:rFonts w:ascii="Courier New" w:hAnsi="Courier New" w:eastAsia="Courier New"/>
          <w:color w:val="17212B"/>
          <w:sz w:val="16"/>
          <w:lang w:val="en-GB"/>
        </w:rPr>
        <w:t xml:space="preserve">                  "source_id": "claim-universal-credit-while-unemployed-primary"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"https://chris-page-gov.github.io/okf-uk-living/assertions/b20ea4ebc63f7f393bbfd35d",</w:t>
      </w:r>
    </w:p>
    <w:p>
      <w:pPr>
        <w:pStyle w:val="GovernedJSON"/>
      </w:pPr>
      <w:r>
        <w:rPr>
          <w:rFonts w:ascii="Courier New" w:hAnsi="Courier New" w:eastAsia="Courier New"/>
          <w:color w:val="17212B"/>
          <w:sz w:val="16"/>
          <w:lang w:val="en-GB"/>
        </w:rPr>
        <w:t xml:space="preserve">                  "resource_route": "resource/claim-universal-credit-while-unemployed-finding-work-scotland-handoff",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"https://chris-page-gov.github.io/okf-uk-living/assertions/8ae7b26c64fc6f919925788a",</w:t>
      </w:r>
    </w:p>
    <w:p>
      <w:pPr>
        <w:pStyle w:val="GovernedJSON"/>
      </w:pPr>
      <w:r>
        <w:rPr>
          <w:rFonts w:ascii="Courier New" w:hAnsi="Courier New" w:eastAsia="Courier New"/>
          <w:color w:val="17212B"/>
          <w:sz w:val="16"/>
          <w:lang w:val="en-GB"/>
        </w:rPr>
        <w:t xml:space="preserve">                  "resource_route": "resource/claim-universal-credit-while-unemployed-finding-work-wales-handoff",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"https://chris-page-gov.github.io/okf-uk-living/assertions/03df125c9ce3fb625481ad4d",</w:t>
      </w:r>
    </w:p>
    <w:p>
      <w:pPr>
        <w:pStyle w:val="GovernedJSON"/>
      </w:pPr>
      <w:r>
        <w:rPr>
          <w:rFonts w:ascii="Courier New" w:hAnsi="Courier New" w:eastAsia="Courier New"/>
          <w:color w:val="17212B"/>
          <w:sz w:val="16"/>
          <w:lang w:val="en-GB"/>
        </w:rPr>
        <w:t xml:space="preserve">                  "resource_route": "resource/claim-universal-credit-while-unemployed-finding-work-northern-ireland-handoff",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"service-step/claim-universal-credit-while-unemployed-ordinary-source-linked-route-select-current-jurisdiction-route",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"claim-universal-credit-while-unemployed-primary",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claim universal credit while unemployed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applicable claim route and retain claimant-commitment, payment and review outputs."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"https://chris-page-gov.github.io/okf-uk-living/assertions/4e896f7fe717af8318dee292",</w:t>
      </w:r>
    </w:p>
    <w:p>
      <w:pPr>
        <w:pStyle w:val="GovernedJSON"/>
      </w:pPr>
      <w:r>
        <w:rPr>
          <w:rFonts w:ascii="Courier New" w:hAnsi="Courier New" w:eastAsia="Courier New"/>
          <w:color w:val="17212B"/>
          <w:sz w:val="16"/>
          <w:lang w:val="en-GB"/>
        </w:rPr>
        <w:t xml:space="preserve">              "follows_previous": "https://chris-page-gov.github.io/okf-uk-living/assertions/287ff1216efa5630f976ca50",</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"https://chris-page-gov.github.io/okf-uk-living/assertions/e022390ccf0668ca1a2c4c76",</w:t>
      </w:r>
    </w:p>
    <w:p>
      <w:pPr>
        <w:pStyle w:val="GovernedJSON"/>
      </w:pPr>
      <w:r>
        <w:rPr>
          <w:rFonts w:ascii="Courier New" w:hAnsi="Courier New" w:eastAsia="Courier New"/>
          <w:color w:val="17212B"/>
          <w:sz w:val="16"/>
          <w:lang w:val="en-GB"/>
        </w:rPr>
        <w:t xml:space="preserve">                  "resource_route": "resource/claim-universal-credit-while-unemployed-claim-universal-credit-while-unemployed-primary",</w:t>
      </w:r>
    </w:p>
    <w:p>
      <w:pPr>
        <w:pStyle w:val="GovernedJSON"/>
      </w:pPr>
      <w:r>
        <w:rPr>
          <w:rFonts w:ascii="Courier New" w:hAnsi="Courier New" w:eastAsia="Courier New"/>
          <w:color w:val="17212B"/>
          <w:sz w:val="16"/>
          <w:lang w:val="en-GB"/>
        </w:rPr>
        <w:t xml:space="preserve">                  "source_id": "claim-universal-credit-while-unemployed-primary"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"https://chris-page-gov.github.io/okf-uk-living/assertions/9ddb1e9b9f23be713a40ac4b",</w:t>
      </w:r>
    </w:p>
    <w:p>
      <w:pPr>
        <w:pStyle w:val="GovernedJSON"/>
      </w:pPr>
      <w:r>
        <w:rPr>
          <w:rFonts w:ascii="Courier New" w:hAnsi="Courier New" w:eastAsia="Courier New"/>
          <w:color w:val="17212B"/>
          <w:sz w:val="16"/>
          <w:lang w:val="en-GB"/>
        </w:rPr>
        <w:t xml:space="preserve">                  "resource_route": "resource/claim-universal-credit-while-unemployed-finding-work-scotland-handoff",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"https://chris-page-gov.github.io/okf-uk-living/assertions/99ad47e958370160bad196b5",</w:t>
      </w:r>
    </w:p>
    <w:p>
      <w:pPr>
        <w:pStyle w:val="GovernedJSON"/>
      </w:pPr>
      <w:r>
        <w:rPr>
          <w:rFonts w:ascii="Courier New" w:hAnsi="Courier New" w:eastAsia="Courier New"/>
          <w:color w:val="17212B"/>
          <w:sz w:val="16"/>
          <w:lang w:val="en-GB"/>
        </w:rPr>
        <w:t xml:space="preserve">                  "resource_route": "resource/claim-universal-credit-while-unemployed-finding-work-wales-handoff",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"https://chris-page-gov.github.io/okf-uk-living/assertions/6d385ff5afadb96c02ad7a9b",</w:t>
      </w:r>
    </w:p>
    <w:p>
      <w:pPr>
        <w:pStyle w:val="GovernedJSON"/>
      </w:pPr>
      <w:r>
        <w:rPr>
          <w:rFonts w:ascii="Courier New" w:hAnsi="Courier New" w:eastAsia="Courier New"/>
          <w:color w:val="17212B"/>
          <w:sz w:val="16"/>
          <w:lang w:val="en-GB"/>
        </w:rPr>
        <w:t xml:space="preserve">                  "resource_route": "resource/claim-universal-credit-while-unemployed-finding-work-northern-ireland-handoff",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"service-step/claim-universal-credit-while-unemployed-ordinary-source-linked-route-follow-current-official-instructions",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"claim-universal-credit-while-unemployed-primary",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"https://chris-page-gov.github.io/okf-uk-living/assertions/70c803319fc000cd5f488786",</w:t>
      </w:r>
    </w:p>
    <w:p>
      <w:pPr>
        <w:pStyle w:val="GovernedJSON"/>
      </w:pPr>
      <w:r>
        <w:rPr>
          <w:rFonts w:ascii="Courier New" w:hAnsi="Courier New" w:eastAsia="Courier New"/>
          <w:color w:val="17212B"/>
          <w:sz w:val="16"/>
          <w:lang w:val="en-GB"/>
        </w:rPr>
        <w:t xml:space="preserve">          "family_episode": "https://chris-page-gov.github.io/okf-uk-living/assertions/77ad62119fe82c1d9f4cf980"</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"service-episode/claim-universal-credit-while-unemployed-exception-or-route-failure",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"https://chris-page-gov.github.io/okf-uk-living/assertions/40e5b907a1833bf1afce1ef3",</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"https://chris-page-gov.github.io/okf-uk-living/assertions/4ce474163f1f436ce00f6610",</w:t>
      </w:r>
    </w:p>
    <w:p>
      <w:pPr>
        <w:pStyle w:val="GovernedJSON"/>
      </w:pPr>
      <w:r>
        <w:rPr>
          <w:rFonts w:ascii="Courier New" w:hAnsi="Courier New" w:eastAsia="Courier New"/>
          <w:color w:val="17212B"/>
          <w:sz w:val="16"/>
          <w:lang w:val="en-GB"/>
        </w:rPr>
        <w:t xml:space="preserve">                  "resource_route": "resource/claim-universal-credit-while-unemployed-claim-universal-credit-while-unemployed-primary",</w:t>
      </w:r>
    </w:p>
    <w:p>
      <w:pPr>
        <w:pStyle w:val="GovernedJSON"/>
      </w:pPr>
      <w:r>
        <w:rPr>
          <w:rFonts w:ascii="Courier New" w:hAnsi="Courier New" w:eastAsia="Courier New"/>
          <w:color w:val="17212B"/>
          <w:sz w:val="16"/>
          <w:lang w:val="en-GB"/>
        </w:rPr>
        <w:t xml:space="preserve">                  "source_id": "claim-universal-credit-while-unemployed-primary"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"https://chris-page-gov.github.io/okf-uk-living/assertions/9c94b024cb080dc4d311d596",</w:t>
      </w:r>
    </w:p>
    <w:p>
      <w:pPr>
        <w:pStyle w:val="GovernedJSON"/>
      </w:pPr>
      <w:r>
        <w:rPr>
          <w:rFonts w:ascii="Courier New" w:hAnsi="Courier New" w:eastAsia="Courier New"/>
          <w:color w:val="17212B"/>
          <w:sz w:val="16"/>
          <w:lang w:val="en-GB"/>
        </w:rPr>
        <w:t xml:space="preserve">                  "resource_route": "resource/claim-universal-credit-while-unemployed-finding-work-scotland-handoff",</w:t>
      </w:r>
    </w:p>
    <w:p>
      <w:pPr>
        <w:pStyle w:val="GovernedJSON"/>
      </w:pPr>
      <w:r>
        <w:rPr>
          <w:rFonts w:ascii="Courier New" w:hAnsi="Courier New" w:eastAsia="Courier New"/>
          <w:color w:val="17212B"/>
          <w:sz w:val="16"/>
          <w:lang w:val="en-GB"/>
        </w:rPr>
        <w:t xml:space="preserve">                  "source_id": "finding-work-scotland-handoff"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"https://chris-page-gov.github.io/okf-uk-living/assertions/e2cc2afd2f233a3a22057382",</w:t>
      </w:r>
    </w:p>
    <w:p>
      <w:pPr>
        <w:pStyle w:val="GovernedJSON"/>
      </w:pPr>
      <w:r>
        <w:rPr>
          <w:rFonts w:ascii="Courier New" w:hAnsi="Courier New" w:eastAsia="Courier New"/>
          <w:color w:val="17212B"/>
          <w:sz w:val="16"/>
          <w:lang w:val="en-GB"/>
        </w:rPr>
        <w:t xml:space="preserve">                  "resource_route": "resource/claim-universal-credit-while-unemployed-finding-work-wales-handoff",</w:t>
      </w:r>
    </w:p>
    <w:p>
      <w:pPr>
        <w:pStyle w:val="GovernedJSON"/>
      </w:pPr>
      <w:r>
        <w:rPr>
          <w:rFonts w:ascii="Courier New" w:hAnsi="Courier New" w:eastAsia="Courier New"/>
          <w:color w:val="17212B"/>
          <w:sz w:val="16"/>
          <w:lang w:val="en-GB"/>
        </w:rPr>
        <w:t xml:space="preserve">                  "source_id": "finding-work-wales-handoff"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"https://chris-page-gov.github.io/okf-uk-living/assertions/6dfa184da5550a8aa14951d3",</w:t>
      </w:r>
    </w:p>
    <w:p>
      <w:pPr>
        <w:pStyle w:val="GovernedJSON"/>
      </w:pPr>
      <w:r>
        <w:rPr>
          <w:rFonts w:ascii="Courier New" w:hAnsi="Courier New" w:eastAsia="Courier New"/>
          <w:color w:val="17212B"/>
          <w:sz w:val="16"/>
          <w:lang w:val="en-GB"/>
        </w:rPr>
        <w:t xml:space="preserve">                  "resource_route": "resource/claim-universal-credit-while-unemployed-finding-work-northern-ireland-handoff",</w:t>
      </w:r>
    </w:p>
    <w:p>
      <w:pPr>
        <w:pStyle w:val="GovernedJSON"/>
      </w:pPr>
      <w:r>
        <w:rPr>
          <w:rFonts w:ascii="Courier New" w:hAnsi="Courier New" w:eastAsia="Courier New"/>
          <w:color w:val="17212B"/>
          <w:sz w:val="16"/>
          <w:lang w:val="en-GB"/>
        </w:rPr>
        <w:t xml:space="preserve">                  "source_id":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"service-step/claim-universal-credit-while-unemployed-exception-or-route-failure-resolve-route-boundary-or-failure",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"claim-universal-credit-while-unemployed-primary",</w:t>
      </w:r>
    </w:p>
    <w:p>
      <w:pPr>
        <w:pStyle w:val="GovernedJSON"/>
      </w:pPr>
      <w:r>
        <w:rPr>
          <w:rFonts w:ascii="Courier New" w:hAnsi="Courier New" w:eastAsia="Courier New"/>
          <w:color w:val="17212B"/>
          <w:sz w:val="16"/>
          <w:lang w:val="en-GB"/>
        </w:rPr>
        <w:t xml:space="preserve">              "finding-work-scotland-handoff",</w:t>
      </w:r>
    </w:p>
    <w:p>
      <w:pPr>
        <w:pStyle w:val="GovernedJSON"/>
      </w:pPr>
      <w:r>
        <w:rPr>
          <w:rFonts w:ascii="Courier New" w:hAnsi="Courier New" w:eastAsia="Courier New"/>
          <w:color w:val="17212B"/>
          <w:sz w:val="16"/>
          <w:lang w:val="en-GB"/>
        </w:rPr>
        <w:t xml:space="preserve">              "finding-work-wales-handoff",</w:t>
      </w:r>
    </w:p>
    <w:p>
      <w:pPr>
        <w:pStyle w:val="GovernedJSON"/>
      </w:pPr>
      <w:r>
        <w:rPr>
          <w:rFonts w:ascii="Courier New" w:hAnsi="Courier New" w:eastAsia="Courier New"/>
          <w:color w:val="17212B"/>
          <w:sz w:val="16"/>
          <w:lang w:val="en-GB"/>
        </w:rPr>
        <w:t xml:space="preserve">              "finding-work-northern-ireland-handoff"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"claim-universal-credit-while-unemployed",</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Claim Universal Credit while unemployed\n\n## Place in the process\n\nThis topic sits within **Respond to unemployment and redundancy** in the **Finding work and unemployment** life-course\ndomain. What comes before depends on the person's situation and nation; the first\nsafe step is to select the current official route rather than assume one UK process.\n\n## What this family covers\n\nUse the applicable claim route and retain claimant-commitment, payment and review outputs.\n\nThe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 Official routes\n\n- [England: Universal Credit](https://www.gov.uk/universal-credit)\n- [Scotland: Finding a job in Scotland](https://www.mygov.scot/browse/working-jobs/finding-a-job)\n- [Wales: Employment support in Wales](https://www.gov.wales/employment-support)\n- [Northern Ireland: Employment in Northern Ireland](https://www.nidirect.gov.uk/information-and-services/employment)\n\nThese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**Respond to unemployment and redundancy**,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"Respond to unemployment and redundancy",</w:t>
      </w:r>
    </w:p>
    <w:p>
      <w:pPr>
        <w:pStyle w:val="GovernedJSON"/>
      </w:pPr>
      <w:r>
        <w:rPr>
          <w:rFonts w:ascii="Courier New" w:hAnsi="Courier New" w:eastAsia="Courier New"/>
          <w:color w:val="17212B"/>
          <w:sz w:val="16"/>
          <w:lang w:val="en-GB"/>
        </w:rPr>
        <w:t xml:space="preserve">      "source": "services/claim-universal-credit-while-unemployed.md",</w:t>
      </w:r>
    </w:p>
    <w:p>
      <w:pPr>
        <w:pStyle w:val="GovernedJSON"/>
      </w:pPr>
      <w:r>
        <w:rPr>
          <w:rFonts w:ascii="Courier New" w:hAnsi="Courier New" w:eastAsia="Courier New"/>
          <w:color w:val="17212B"/>
          <w:sz w:val="16"/>
          <w:lang w:val="en-GB"/>
        </w:rPr>
        <w:t xml:space="preserve">      "title": "Claim Universal Credit while unemployed within Respond to unemployment and redundancy"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"respond-to-unemployment-and-redundancy",</w:t>
      </w:r>
    </w:p>
    <w:p>
      <w:pPr>
        <w:pStyle w:val="GovernedJSON"/>
      </w:pPr>
      <w:r>
        <w:rPr>
          <w:rFonts w:ascii="Courier New" w:hAnsi="Courier New" w:eastAsia="Courier New"/>
          <w:color w:val="17212B"/>
          <w:sz w:val="16"/>
          <w:lang w:val="en-GB"/>
        </w:rPr>
        <w:t xml:space="preserve">      "route": "enclosing-process/respond-to-unemployment-and-redundancy",</w:t>
      </w:r>
    </w:p>
    <w:p>
      <w:pPr>
        <w:pStyle w:val="GovernedJSON"/>
      </w:pPr>
      <w:r>
        <w:rPr>
          <w:rFonts w:ascii="Courier New" w:hAnsi="Courier New" w:eastAsia="Courier New"/>
          <w:color w:val="17212B"/>
          <w:sz w:val="16"/>
          <w:lang w:val="en-GB"/>
        </w:rPr>
        <w:t xml:space="preserve">      "title": "Respond to unemployment and redundancy"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"access-employment-retraining",</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"dataset/access-employment-retraining",</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"Access employment retraining"</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"claim-new-style-jobseekers-allowance",</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"dataset/claim-new-style-jobseekers-allowance",</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"Claim New Style Jobseeker's Allowance"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"get-redundancy-support",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"dataset/get-redundancy-support",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"Get redundancy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"https://chris-page-gov.github.io/okf-uk-living/assertions/65dae39b96a93eeeaa534ab4",</w:t>
      </w:r>
    </w:p>
    <w:p>
      <w:pPr>
        <w:pStyle w:val="GovernedJSON"/>
      </w:pPr>
      <w:r>
        <w:rPr>
          <w:rFonts w:ascii="Courier New" w:hAnsi="Courier New" w:eastAsia="Courier New"/>
          <w:color w:val="17212B"/>
          <w:sz w:val="16"/>
          <w:lang w:val="en-GB"/>
        </w:rPr>
        <w:t xml:space="preserve">      "life_course_domain": "https://chris-page-gov.github.io/okf-uk-living/assertions/0cd112e6ce943aaa87f6d2c2"</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"dataset/claim-universal-credit-while-unemployed",</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person without work needs to check the current means-tested support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"universal_credit_service",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"claim-universal-credit-while-unemployed-primary",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calculate entitlement or decide work-related requirements or payment."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"Department for Work and Pensions",</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"https://chris-page-gov.github.io/okf-uk-living/assertions/006f279bf48b197a54fe176e",</w:t>
      </w:r>
    </w:p>
    <w:p>
      <w:pPr>
        <w:pStyle w:val="GovernedJSON"/>
      </w:pPr>
      <w:r>
        <w:rPr>
          <w:rFonts w:ascii="Courier New" w:hAnsi="Courier New" w:eastAsia="Courier New"/>
          <w:color w:val="17212B"/>
          <w:sz w:val="16"/>
          <w:lang w:val="en-GB"/>
        </w:rPr>
        <w:t xml:space="preserve">        "resource_id": "resource:claim-universal-credit-while-unemployed:claim-universal-credit-while-unemployed-primary",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"resource/claim-universal-credit-while-unemployed-claim-universal-credit-while-unemployed-primary",</w:t>
      </w:r>
    </w:p>
    <w:p>
      <w:pPr>
        <w:pStyle w:val="GovernedJSON"/>
      </w:pPr>
      <w:r>
        <w:rPr>
          <w:rFonts w:ascii="Courier New" w:hAnsi="Courier New" w:eastAsia="Courier New"/>
          <w:color w:val="17212B"/>
          <w:sz w:val="16"/>
          <w:lang w:val="en-GB"/>
        </w:rPr>
        <w:t xml:space="preserve">        "summary": "Provides the current Universal Credit overview and claim handoff.",</w:t>
      </w:r>
    </w:p>
    <w:p>
      <w:pPr>
        <w:pStyle w:val="GovernedJSON"/>
      </w:pPr>
      <w:r>
        <w:rPr>
          <w:rFonts w:ascii="Courier New" w:hAnsi="Courier New" w:eastAsia="Courier New"/>
          <w:color w:val="17212B"/>
          <w:sz w:val="16"/>
          <w:lang w:val="en-GB"/>
        </w:rPr>
        <w:t xml:space="preserve">        "title": "Universal Credit",</w:t>
      </w:r>
    </w:p>
    <w:p>
      <w:pPr>
        <w:pStyle w:val="GovernedJSON"/>
      </w:pPr>
      <w:r>
        <w:rPr>
          <w:rFonts w:ascii="Courier New" w:hAnsi="Courier New" w:eastAsia="Courier New"/>
          <w:color w:val="17212B"/>
          <w:sz w:val="16"/>
          <w:lang w:val="en-GB"/>
        </w:rPr>
        <w:t xml:space="preserve">        "url": "https://www.gov.uk/universal-credit"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"https://chris-page-gov.github.io/okf-uk-living/assertions/8f5d758fa54c490a2f6b5ef7",</w:t>
      </w:r>
    </w:p>
    <w:p>
      <w:pPr>
        <w:pStyle w:val="GovernedJSON"/>
      </w:pPr>
      <w:r>
        <w:rPr>
          <w:rFonts w:ascii="Courier New" w:hAnsi="Courier New" w:eastAsia="Courier New"/>
          <w:color w:val="17212B"/>
          <w:sz w:val="16"/>
          <w:lang w:val="en-GB"/>
        </w:rPr>
        <w:t xml:space="preserve">        "resource_id": "resource:claim-universal-credit-while-unemployed:finding-work-scotland-handoff",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"resource/claim-universal-credit-while-unemployed-finding-work-scotland-handoff",</w:t>
      </w:r>
    </w:p>
    <w:p>
      <w:pPr>
        <w:pStyle w:val="GovernedJSON"/>
      </w:pPr>
      <w:r>
        <w:rPr>
          <w:rFonts w:ascii="Courier New" w:hAnsi="Courier New" w:eastAsia="Courier New"/>
          <w:color w:val="17212B"/>
          <w:sz w:val="16"/>
          <w:lang w:val="en-GB"/>
        </w:rPr>
        <w:t xml:space="preserve">        "summary": "Routes people to current Scottish job-search and employment-support services.",</w:t>
      </w:r>
    </w:p>
    <w:p>
      <w:pPr>
        <w:pStyle w:val="GovernedJSON"/>
      </w:pPr>
      <w:r>
        <w:rPr>
          <w:rFonts w:ascii="Courier New" w:hAnsi="Courier New" w:eastAsia="Courier New"/>
          <w:color w:val="17212B"/>
          <w:sz w:val="16"/>
          <w:lang w:val="en-GB"/>
        </w:rPr>
        <w:t xml:space="preserve">        "title": "Finding a job in Scotland",</w:t>
      </w:r>
    </w:p>
    <w:p>
      <w:pPr>
        <w:pStyle w:val="GovernedJSON"/>
      </w:pPr>
      <w:r>
        <w:rPr>
          <w:rFonts w:ascii="Courier New" w:hAnsi="Courier New" w:eastAsia="Courier New"/>
          <w:color w:val="17212B"/>
          <w:sz w:val="16"/>
          <w:lang w:val="en-GB"/>
        </w:rPr>
        <w:t xml:space="preserve">        "url": "https://www.mygov.scot/browse/working-jobs/finding-a-job"</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"wales_job_support_discovery_handoff",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"finding-work-wales-handoff",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"Welsh Government",</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"https://chris-page-gov.github.io/okf-uk-living/assertions/9aa539096cdb304e85355652",</w:t>
      </w:r>
    </w:p>
    <w:p>
      <w:pPr>
        <w:pStyle w:val="GovernedJSON"/>
      </w:pPr>
      <w:r>
        <w:rPr>
          <w:rFonts w:ascii="Courier New" w:hAnsi="Courier New" w:eastAsia="Courier New"/>
          <w:color w:val="17212B"/>
          <w:sz w:val="16"/>
          <w:lang w:val="en-GB"/>
        </w:rPr>
        <w:t xml:space="preserve">        "resource_id": "resource:claim-universal-credit-while-unemployed:finding-work-wales-handoff",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"resource/claim-universal-credit-while-unemployed-finding-work-wales-handoff",</w:t>
      </w:r>
    </w:p>
    <w:p>
      <w:pPr>
        <w:pStyle w:val="GovernedJSON"/>
      </w:pPr>
      <w:r>
        <w:rPr>
          <w:rFonts w:ascii="Courier New" w:hAnsi="Courier New" w:eastAsia="Courier New"/>
          <w:color w:val="17212B"/>
          <w:sz w:val="16"/>
          <w:lang w:val="en-GB"/>
        </w:rPr>
        <w:t xml:space="preserve">        "summary": "Routes people to current Welsh employability and skills support.",</w:t>
      </w:r>
    </w:p>
    <w:p>
      <w:pPr>
        <w:pStyle w:val="GovernedJSON"/>
      </w:pPr>
      <w:r>
        <w:rPr>
          <w:rFonts w:ascii="Courier New" w:hAnsi="Courier New" w:eastAsia="Courier New"/>
          <w:color w:val="17212B"/>
          <w:sz w:val="16"/>
          <w:lang w:val="en-GB"/>
        </w:rPr>
        <w:t xml:space="preserve">        "title": "Employment support in Wales",</w:t>
      </w:r>
    </w:p>
    <w:p>
      <w:pPr>
        <w:pStyle w:val="GovernedJSON"/>
      </w:pPr>
      <w:r>
        <w:rPr>
          <w:rFonts w:ascii="Courier New" w:hAnsi="Courier New" w:eastAsia="Courier New"/>
          <w:color w:val="17212B"/>
          <w:sz w:val="16"/>
          <w:lang w:val="en-GB"/>
        </w:rPr>
        <w:t xml:space="preserve">        "url": "https://www.gov.wales/employment-support"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"northern_ireland_job_support_discovery_handoff",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"finding-work-northern-ireland-handoff",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eligibility, an employment relationship or a benefit decision."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3,</w:t>
      </w:r>
    </w:p>
    <w:p>
      <w:pPr>
        <w:pStyle w:val="GovernedJSON"/>
      </w:pPr>
      <w:r>
        <w:rPr>
          <w:rFonts w:ascii="Courier New" w:hAnsi="Courier New" w:eastAsia="Courier New"/>
          <w:color w:val="17212B"/>
          <w:sz w:val="16"/>
          <w:lang w:val="en-GB"/>
        </w:rPr>
        <w:t xml:space="preserve">        "relationship_assertion": "https://chris-page-gov.github.io/okf-uk-living/assertions/20e66de3f1d3c07a0235b08b",</w:t>
      </w:r>
    </w:p>
    <w:p>
      <w:pPr>
        <w:pStyle w:val="GovernedJSON"/>
      </w:pPr>
      <w:r>
        <w:rPr>
          <w:rFonts w:ascii="Courier New" w:hAnsi="Courier New" w:eastAsia="Courier New"/>
          <w:color w:val="17212B"/>
          <w:sz w:val="16"/>
          <w:lang w:val="en-GB"/>
        </w:rPr>
        <w:t xml:space="preserve">        "resource_id": "resource:claim-universal-credit-while-unemployed:finding-work-northern-ireland-handoff",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"resource/claim-universal-credit-while-unemployed-finding-work-northern-ireland-handoff",</w:t>
      </w:r>
    </w:p>
    <w:p>
      <w:pPr>
        <w:pStyle w:val="GovernedJSON"/>
      </w:pPr>
      <w:r>
        <w:rPr>
          <w:rFonts w:ascii="Courier New" w:hAnsi="Courier New" w:eastAsia="Courier New"/>
          <w:color w:val="17212B"/>
          <w:sz w:val="16"/>
          <w:lang w:val="en-GB"/>
        </w:rPr>
        <w:t xml:space="preserve">        "summary": "Routes people to current Northern Ireland employment services and rights.",</w:t>
      </w:r>
    </w:p>
    <w:p>
      <w:pPr>
        <w:pStyle w:val="GovernedJSON"/>
      </w:pPr>
      <w:r>
        <w:rPr>
          <w:rFonts w:ascii="Courier New" w:hAnsi="Courier New" w:eastAsia="Courier New"/>
          <w:color w:val="17212B"/>
          <w:sz w:val="16"/>
          <w:lang w:val="en-GB"/>
        </w:rPr>
        <w:t xml:space="preserve">        "title": "Employment in Northern Ireland",</w:t>
      </w:r>
    </w:p>
    <w:p>
      <w:pPr>
        <w:pStyle w:val="GovernedJSON"/>
      </w:pPr>
      <w:r>
        <w:rPr>
          <w:rFonts w:ascii="Courier New" w:hAnsi="Courier New" w:eastAsia="Courier New"/>
          <w:color w:val="17212B"/>
          <w:sz w:val="16"/>
          <w:lang w:val="en-GB"/>
        </w:rPr>
        <w:t xml:space="preserve">        "url": "https://www.nidirect.gov.uk/information-and-services/employment"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"Claim Universal Credit while unemployed",</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"Reach the live claim and review service without calculating entitlement locally."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abstractNum w:abstractNumId="19">
    <w:multiLevelType w:val="singleLevel"/>
    <w:lvl w:ilvl="0">
      <w:start w:val="1"/>
      <w:numFmt w:val="bullet"/>
      <w:lvlText w:val="•"/>
      <w:lvlJc w:val="left"/>
      <w:pPr>
        <w:tabs>
          <w:tab w:val="num" w:pos="540"/>
        </w:tabs>
        <w:ind w:left="540" w:hanging="270"/>
      </w:pPr>
    </w:lvl>
  </w:abstract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claim-universal-credit-while-unemployed.html" TargetMode="External"/><Relationship Id="rId12" Type="http://schemas.openxmlformats.org/officeDocument/2006/relationships/hyperlink" Target="https://www.gov.uk/universal-credit" TargetMode="External"/><Relationship Id="rId13" Type="http://schemas.openxmlformats.org/officeDocument/2006/relationships/hyperlink" Target="https://www.mygov.scot/browse/working-jobs/finding-a-job" TargetMode="External"/><Relationship Id="rId14" Type="http://schemas.openxmlformats.org/officeDocument/2006/relationships/hyperlink" Target="https://www.gov.wales/employment-support" TargetMode="External"/><Relationship Id="rId15" Type="http://schemas.openxmlformats.org/officeDocument/2006/relationships/hyperlink" Target="https://www.nidirect.gov.uk/information-and-services/emplo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Claim Universal Credit while unemployed — governed family record</dc:title>
  <dc:subject>SharePoint and Microsoft 365 Copilot retrieval experiment</dc:subject>
  <dc:creator>OKF Explorer</dc:creator>
  <cp:keywords>OKF, Open Knowledge Format, SharePoint, Microsoft 365 Copilot, claim-universal-credit-while-unemployed, unemployment Universal Credit claim, UC when out of work</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