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Get redundancy support</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get-redundancy-support</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https://chris-page-gov.github.io/okf-uk-living/explore/ai/families/get-redundancy-support.html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cd0508d2b91d2b6b5fcfb6f89bcf6326b46bfc062a34fe1fc5baf59283ff337b</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0ace70e1431d485d44298235912d2a70cefbd069c82e397f224c81d9ca0ebaa8</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Respond to unemployment and redundancy in the Finding work and unemployment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Navigate notice, consultation, pay, benefits, job-search and dispute routes after a redundancy proposal or dismissal.</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pPr>
        <w:pStyle w:val="Heading2"/>
      </w:pPr>
      <w:r>
        <w:t>Official routes</w:t>
      </w:r>
    </w:p>
    <w:p>
      <w:pPr>
        <w:spacing w:after="80"/>
        <w:numPr>
          <w:ilvl w:val="0"/>
          <w:numId w:val="10"/>
        </w:numPr>
      </w:pPr>
      <w:hyperlink r:id="rId12">
        <w:r>
          <w:rPr>
            <w:color w:val="004D47"/>
            <w:u w:val="single"/>
          </w:rPr>
          <w:t>England: Redundancy, your rights</w:t>
        </w:r>
      </w:hyperlink>
    </w:p>
    <w:p>
      <w:pPr>
        <w:spacing w:after="80"/>
        <w:numPr>
          <w:ilvl w:val="0"/>
          <w:numId w:val="10"/>
        </w:numPr>
      </w:pPr>
      <w:hyperlink r:id="rId13">
        <w:r>
          <w:rPr>
            <w:color w:val="004D47"/>
            <w:u w:val="single"/>
          </w:rPr>
          <w:t>Scotland: Finding a job in Scotland</w:t>
        </w:r>
      </w:hyperlink>
    </w:p>
    <w:p>
      <w:pPr>
        <w:spacing w:after="80"/>
        <w:numPr>
          <w:ilvl w:val="0"/>
          <w:numId w:val="10"/>
        </w:numPr>
      </w:pPr>
      <w:hyperlink r:id="rId14">
        <w:r>
          <w:rPr>
            <w:color w:val="004D47"/>
            <w:u w:val="single"/>
          </w:rPr>
          <w:t>Wales: Employment support in Wales</w:t>
        </w:r>
      </w:hyperlink>
    </w:p>
    <w:p>
      <w:pPr>
        <w:spacing w:after="80"/>
        <w:numPr>
          <w:ilvl w:val="0"/>
          <w:numId w:val="10"/>
        </w:numPr>
      </w:pPr>
      <w:hyperlink r:id="rId15">
        <w:r>
          <w:rPr>
            <w:color w:val="004D47"/>
            <w:u w:val="single"/>
          </w:rPr>
          <w:t>Northern Ireland: Employment in Northern Ireland</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Respond to unemployment and redundancy,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Get redundancy support</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get-redundancy-support</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dataset/get-redundancy-support</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Navigate notice, consultation, pay, benefits, job-search and dispute routes after a redundancy proposal or dismissal.</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Finding work and unemployment (finding-work-and-unemployment)</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life-course-domain/finding-work-and-unemployment</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Respond to unemployment and redundancy (respond-to-unemployment-and-redundancy)</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enclosing-process/respond-to-unemployment-and-redundancy</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redundancy rights and pay</w:t>
      </w:r>
    </w:p>
    <w:p>
      <w:pPr>
        <w:spacing w:after="80" w:line="300" w:lineRule="auto"/>
        <w:numPr>
          <w:ilvl w:val="0"/>
          <w:numId w:val="11"/>
        </w:numPr>
      </w:pPr>
      <w:r>
        <w:rPr>
          <w:rFonts w:ascii="Calibri" w:hAnsi="Calibri" w:eastAsia="Calibri"/>
          <w:sz w:val="22"/>
          <w:lang w:val="en-GB"/>
        </w:rPr>
        <w:t>job lost because role ended</w:t>
      </w:r>
    </w:p>
    <w:p>
      <w:pPr>
        <w:pStyle w:val="Heading2"/>
      </w:pPr>
      <w:r>
        <w:t>Example situations</w:t>
      </w:r>
    </w:p>
    <w:p>
      <w:pPr>
        <w:spacing w:after="80" w:line="300" w:lineRule="auto"/>
        <w:numPr>
          <w:ilvl w:val="0"/>
          <w:numId w:val="12"/>
        </w:numPr>
      </w:pPr>
      <w:r>
        <w:rPr>
          <w:rFonts w:ascii="Calibri" w:hAnsi="Calibri" w:eastAsia="Calibri"/>
          <w:sz w:val="22"/>
          <w:lang w:val="en-GB"/>
        </w:rPr>
        <w:t>A worker has been told their role may end or has been made redundant.</w:t>
      </w:r>
    </w:p>
    <w:p>
      <w:pPr>
        <w:pStyle w:val="Heading2"/>
      </w:pPr>
      <w:r>
        <w:t>User needs</w:t>
      </w:r>
    </w:p>
    <w:p>
      <w:pPr>
        <w:spacing w:after="80" w:line="300" w:lineRule="auto"/>
        <w:numPr>
          <w:ilvl w:val="0"/>
          <w:numId w:val="13"/>
        </w:numPr>
      </w:pPr>
      <w:r>
        <w:rPr>
          <w:rFonts w:ascii="Calibri" w:hAnsi="Calibri" w:eastAsia="Calibri"/>
          <w:sz w:val="22"/>
          <w:lang w:val="en-GB"/>
        </w:rPr>
        <w:t>Find current employment rights and public support without deciding the dismissal's lawfulness.</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get-redundancy-support-primary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finding-work-scotland-handoff</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finding-work-wales-handoff</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finding-work-northern-ireland-handoff</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service-episode/get-redundancy-support-ordinary-source-linked-route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worker has been told their role may end or has been made redundant.</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Navigate notice, consultation, pay, benefits, job-search and dispute routes after a redundancy proposal or dismissal.</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service-step/get-redundancy-support-ordinary-source-linked-route-select-current-jurisdiction-route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get-redundancy-support-primary, finding-work-scotland-handoff, finding-work-wales-handoff, finding-work-northern-ireland-handoff</w:t>
      </w:r>
    </w:p>
    <w:p>
      <w:pPr>
        <w:spacing w:after="80" w:line="300" w:lineRule="auto"/>
        <w:numPr>
          <w:ilvl w:val="0"/>
          <w:numId w:val="14"/>
        </w:numPr>
      </w:pPr>
      <w:r>
        <w:rPr>
          <w:rFonts w:ascii="Calibri" w:hAnsi="Calibri" w:eastAsia="Calibri"/>
          <w:sz w:val="22"/>
          <w:lang w:val="en-GB"/>
        </w:rPr>
        <w:t>Follow the selected source to get redundancy support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service-step/get-redundancy-support-ordinary-source-linked-route-follow-current-official-instructions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Navigate notice, consultation, pay, benefits, job-search and dispute routes after a redundancy proposal or dismissal.</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get-redundancy-support-primary, finding-work-scotland-handoff, finding-work-wales-handoff, finding-work-northern-ireland-handoff</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service-episode/get-redundancy-support-exception-or-route-failure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service-step/get-redundancy-support-exception-or-route-failure-resolve-route-boundary-or-failure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get-redundancy-support-primary, finding-work-scotland-handoff, finding-work-wales-handoff, finding-work-northern-ireland-handoff</w:t>
      </w:r>
    </w:p>
    <w:p>
      <w:pPr>
        <w:pStyle w:val="Heading1"/>
      </w:pPr>
      <w:r>
        <w:t>Official source handoffs</w:t>
      </w:r>
    </w:p>
    <w:p>
      <w:r>
        <w:t>These links locate current official services. Check the relevant official source before acting.</w:t>
      </w:r>
    </w:p>
    <w:p>
      <w:pPr>
        <w:pStyle w:val="Heading2"/>
      </w:pPr>
      <w:r>
        <w:t>England: Redundancy, your rights</w:t>
      </w:r>
    </w:p>
    <w:p>
      <w:pPr>
        <w:spacing w:after="80"/>
      </w:pPr>
      <w:r>
        <w:rPr>
          <w:rFonts w:ascii="Calibri" w:hAnsi="Calibri" w:eastAsia="Calibri"/>
          <w:b/>
          <w:color w:val="17212B"/>
          <w:lang w:val="en-GB"/>
        </w:rPr>
        <w:t xml:space="preserve">Official URL: </w:t>
      </w:r>
      <w:hyperlink r:id="rId12">
        <w:r>
          <w:rPr>
            <w:color w:val="004D47"/>
            <w:u w:val="single"/>
          </w:rPr>
          <w:t>https://www.gov.uk/redundancy-your-rights</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Department for Business and Trade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get-redundancy-support-primary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resource/get-redundancy-support-get-redundancy-support-primary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great_britain_redundancy_rights_guidance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Explains Great Britain redundancy consultation, notice and pay routes.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calculate an individual award or determine whether dismissal was fair.</w:t>
      </w:r>
    </w:p>
    <w:p>
      <w:pPr>
        <w:pStyle w:val="Heading2"/>
      </w:pPr>
      <w:r>
        <w:t>Scotland: Finding a job in Scotland</w:t>
      </w:r>
    </w:p>
    <w:p>
      <w:pPr>
        <w:spacing w:after="80"/>
      </w:pPr>
      <w:r>
        <w:rPr>
          <w:rFonts w:ascii="Calibri" w:hAnsi="Calibri" w:eastAsia="Calibri"/>
          <w:b/>
          <w:color w:val="17212B"/>
          <w:lang w:val="en-GB"/>
        </w:rPr>
        <w:t xml:space="preserve">Official URL: </w:t>
      </w:r>
      <w:hyperlink r:id="rId13">
        <w:r>
          <w:rPr>
            <w:color w:val="004D47"/>
            <w:u w:val="single"/>
          </w:rPr>
          <w:t>https://www.mygov.scot/browse/working-jobs/finding-a-job</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Scottish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finding-work-scotland-handoff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resource/get-redundancy-support-finding-work-scotland-handoff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scotland_job_support_discovery_handoff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Scottish job-search and employment-support services.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7"/>
        </w:numPr>
      </w:pPr>
      <w:r>
        <w:rPr>
          <w:rFonts w:ascii="Calibri" w:hAnsi="Calibri" w:eastAsia="Calibri"/>
          <w:sz w:val="22"/>
          <w:lang w:val="en-GB"/>
        </w:rPr>
        <w:t>Does not establish eligibility, an employment relationship or a benefit decision.</w:t>
      </w:r>
    </w:p>
    <w:p>
      <w:pPr>
        <w:pStyle w:val="Heading2"/>
      </w:pPr>
      <w:r>
        <w:t>Wales: Employment support in Wales</w:t>
      </w:r>
    </w:p>
    <w:p>
      <w:pPr>
        <w:spacing w:after="80"/>
      </w:pPr>
      <w:r>
        <w:rPr>
          <w:rFonts w:ascii="Calibri" w:hAnsi="Calibri" w:eastAsia="Calibri"/>
          <w:b/>
          <w:color w:val="17212B"/>
          <w:lang w:val="en-GB"/>
        </w:rPr>
        <w:t xml:space="preserve">Official URL: </w:t>
      </w:r>
      <w:hyperlink r:id="rId14">
        <w:r>
          <w:rPr>
            <w:color w:val="004D47"/>
            <w:u w:val="single"/>
          </w:rPr>
          <w:t>https://www.gov.wales/employment-support</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Welsh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finding-work-wales-handoff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resource/get-redundancy-support-finding-work-wales-handoff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wales_job_support_discovery_handoff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Welsh employability and skills support.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8"/>
        </w:numPr>
      </w:pPr>
      <w:r>
        <w:rPr>
          <w:rFonts w:ascii="Calibri" w:hAnsi="Calibri" w:eastAsia="Calibri"/>
          <w:sz w:val="22"/>
          <w:lang w:val="en-GB"/>
        </w:rPr>
        <w:t>Does not establish eligibility, an employment relationship or a benefit decision.</w:t>
      </w:r>
    </w:p>
    <w:p>
      <w:pPr>
        <w:pStyle w:val="Heading2"/>
      </w:pPr>
      <w:r>
        <w:t>Northern Ireland: Employment in Northern Ireland</w:t>
      </w:r>
    </w:p>
    <w:p>
      <w:pPr>
        <w:spacing w:after="80"/>
      </w:pPr>
      <w:r>
        <w:rPr>
          <w:rFonts w:ascii="Calibri" w:hAnsi="Calibri" w:eastAsia="Calibri"/>
          <w:b/>
          <w:color w:val="17212B"/>
          <w:lang w:val="en-GB"/>
        </w:rPr>
        <w:t xml:space="preserve">Official URL: </w:t>
      </w:r>
      <w:hyperlink r:id="rId15">
        <w:r>
          <w:rPr>
            <w:color w:val="004D47"/>
            <w:u w:val="single"/>
          </w:rPr>
          <w:t>https://www.nidirect.gov.uk/information-and-services/employment</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Executive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finding-work-northern-ireland-handoff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resource/get-redundancy-support-finding-work-northern-ireland-handoff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northern_ireland_job_support_discovery_handoff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Northern Ireland employment services and rights.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9"/>
        </w:numPr>
      </w:pPr>
      <w:r>
        <w:rPr>
          <w:rFonts w:ascii="Calibri" w:hAnsi="Calibri" w:eastAsia="Calibri"/>
          <w:sz w:val="22"/>
          <w:lang w:val="en-GB"/>
        </w:rPr>
        <w:t>Does not establish eligibility, an employment relationship or a benefit decision.</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20"/>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20"/>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20"/>
        </w:numPr>
      </w:pPr>
      <w:r>
        <w:rPr>
          <w:rFonts w:ascii="Calibri" w:hAnsi="Calibri" w:eastAsia="Calibri"/>
          <w:sz w:val="22"/>
          <w:lang w:val="en-GB"/>
        </w:rPr>
        <w:t>Jurisdictions, providers and exceptions remain separate even where labels are similar.</w:t>
      </w:r>
    </w:p>
    <w:p>
      <w:pPr>
        <w:spacing w:after="80" w:line="300" w:lineRule="auto"/>
        <w:numPr>
          <w:ilvl w:val="0"/>
          <w:numId w:val="20"/>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Access employment retraining: </w:t>
      </w:r>
      <w:r>
        <w:rPr>
          <w:rFonts w:ascii="Courier New" w:hAnsi="Courier New" w:eastAsia="Courier New"/>
          <w:color w:val="17212B"/>
          <w:sz w:val="19"/>
          <w:lang w:val="en-GB"/>
        </w:rPr>
        <w:t>access-employment-retraining — shared-enclosing-process; sequenced: false</w:t>
      </w:r>
    </w:p>
    <w:p>
      <w:pPr>
        <w:spacing w:after="80"/>
      </w:pPr>
      <w:r>
        <w:rPr>
          <w:rFonts w:ascii="Calibri" w:hAnsi="Calibri" w:eastAsia="Calibri"/>
          <w:b/>
          <w:color w:val="17212B"/>
          <w:lang w:val="en-GB"/>
        </w:rPr>
        <w:t xml:space="preserve">Claim New Style Jobseeker's Allowance: </w:t>
      </w:r>
      <w:r>
        <w:rPr>
          <w:rFonts w:ascii="Courier New" w:hAnsi="Courier New" w:eastAsia="Courier New"/>
          <w:color w:val="17212B"/>
          <w:sz w:val="19"/>
          <w:lang w:val="en-GB"/>
        </w:rPr>
        <w:t>claim-new-style-jobseekers-allowance — shared-enclosing-process; sequenced: false</w:t>
      </w:r>
    </w:p>
    <w:p>
      <w:pPr>
        <w:spacing w:after="80"/>
      </w:pPr>
      <w:r>
        <w:rPr>
          <w:rFonts w:ascii="Calibri" w:hAnsi="Calibri" w:eastAsia="Calibri"/>
          <w:b/>
          <w:color w:val="17212B"/>
          <w:lang w:val="en-GB"/>
        </w:rPr>
        <w:t xml:space="preserve">Claim Universal Credit while unemployed: </w:t>
      </w:r>
      <w:r>
        <w:rPr>
          <w:rFonts w:ascii="Courier New" w:hAnsi="Courier New" w:eastAsia="Courier New"/>
          <w:color w:val="17212B"/>
          <w:sz w:val="19"/>
          <w:lang w:val="en-GB"/>
        </w:rPr>
        <w:t>claim-universal-credit-while-unemployed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"redundancy rights and pay",</w:t>
      </w:r>
    </w:p>
    <w:p>
      <w:pPr>
        <w:pStyle w:val="GovernedJSON"/>
      </w:pPr>
      <w:r>
        <w:rPr>
          <w:rFonts w:ascii="Courier New" w:hAnsi="Courier New" w:eastAsia="Courier New"/>
          <w:color w:val="17212B"/>
          <w:sz w:val="16"/>
          <w:lang w:val="en-GB"/>
        </w:rPr>
        <w:t xml:space="preserve">      "job lost because role ended"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"get-redundancy-support-primary",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"get-redundancy-support-primary"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"finding-work-scotland-handoff",</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"finding-work-scotland-handoff"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"finding-work-wales-handoff",</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"finding-work-wales-handoff"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"finding-work-northern-ireland-handoff",</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"Navigate notice, consultation, pay, benefits, job-search and dispute routes after a redundancy proposal or dismissal.",</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"finding-work-and-unemployment",</w:t>
      </w:r>
    </w:p>
    <w:p>
      <w:pPr>
        <w:pStyle w:val="GovernedJSON"/>
      </w:pPr>
      <w:r>
        <w:rPr>
          <w:rFonts w:ascii="Courier New" w:hAnsi="Courier New" w:eastAsia="Courier New"/>
          <w:color w:val="17212B"/>
          <w:sz w:val="16"/>
          <w:lang w:val="en-GB"/>
        </w:rPr>
        <w:t xml:space="preserve">      "route": "life-course-domain/finding-work-and-unemployment",</w:t>
      </w:r>
    </w:p>
    <w:p>
      <w:pPr>
        <w:pStyle w:val="GovernedJSON"/>
      </w:pPr>
      <w:r>
        <w:rPr>
          <w:rFonts w:ascii="Courier New" w:hAnsi="Courier New" w:eastAsia="Courier New"/>
          <w:color w:val="17212B"/>
          <w:sz w:val="16"/>
          <w:lang w:val="en-GB"/>
        </w:rPr>
        <w:t xml:space="preserve">      "title": "Finding work and unemployment"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worker has been told their role may end or has been made redundant.",</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"Navigate notice, consultation, pay, benefits, job-search and dispute routes after a redundancy proposal or dismissal.",</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"https://chris-page-gov.github.io/okf-uk-living/assertions/2793b46f01ea9d46ac3052ae",</w:t>
      </w:r>
    </w:p>
    <w:p>
      <w:pPr>
        <w:pStyle w:val="GovernedJSON"/>
      </w:pPr>
      <w:r>
        <w:rPr>
          <w:rFonts w:ascii="Courier New" w:hAnsi="Courier New" w:eastAsia="Courier New"/>
          <w:color w:val="17212B"/>
          <w:sz w:val="16"/>
          <w:lang w:val="en-GB"/>
        </w:rPr>
        <w:t xml:space="preserve">          "family_episode": "https://chris-page-gov.github.io/okf-uk-living/assertions/236f2425cf29bb28f2aff275"</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"service-episode/get-redundancy-support-ordinary-source-linked-route",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"https://chris-page-gov.github.io/okf-uk-living/assertions/94a4b71a49d16d923fcbe6b0",</w:t>
      </w:r>
    </w:p>
    <w:p>
      <w:pPr>
        <w:pStyle w:val="GovernedJSON"/>
      </w:pPr>
      <w:r>
        <w:rPr>
          <w:rFonts w:ascii="Courier New" w:hAnsi="Courier New" w:eastAsia="Courier New"/>
          <w:color w:val="17212B"/>
          <w:sz w:val="16"/>
          <w:lang w:val="en-GB"/>
        </w:rPr>
        <w:t xml:space="preserve">              "precedes_next": "https://chris-page-gov.github.io/okf-uk-living/assertions/996290a4562dbed06525b95a",</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"https://chris-page-gov.github.io/okf-uk-living/assertions/720f6a8a5193a1f2d065f90b",</w:t>
      </w:r>
    </w:p>
    <w:p>
      <w:pPr>
        <w:pStyle w:val="GovernedJSON"/>
      </w:pPr>
      <w:r>
        <w:rPr>
          <w:rFonts w:ascii="Courier New" w:hAnsi="Courier New" w:eastAsia="Courier New"/>
          <w:color w:val="17212B"/>
          <w:sz w:val="16"/>
          <w:lang w:val="en-GB"/>
        </w:rPr>
        <w:t xml:space="preserve">                  "resource_route": "resource/get-redundancy-support-get-redundancy-support-primary",</w:t>
      </w:r>
    </w:p>
    <w:p>
      <w:pPr>
        <w:pStyle w:val="GovernedJSON"/>
      </w:pPr>
      <w:r>
        <w:rPr>
          <w:rFonts w:ascii="Courier New" w:hAnsi="Courier New" w:eastAsia="Courier New"/>
          <w:color w:val="17212B"/>
          <w:sz w:val="16"/>
          <w:lang w:val="en-GB"/>
        </w:rPr>
        <w:t xml:space="preserve">                  "source_id": "get-redundancy-support-primary"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"https://chris-page-gov.github.io/okf-uk-living/assertions/8dd96653507f8c1bdadf9598",</w:t>
      </w:r>
    </w:p>
    <w:p>
      <w:pPr>
        <w:pStyle w:val="GovernedJSON"/>
      </w:pPr>
      <w:r>
        <w:rPr>
          <w:rFonts w:ascii="Courier New" w:hAnsi="Courier New" w:eastAsia="Courier New"/>
          <w:color w:val="17212B"/>
          <w:sz w:val="16"/>
          <w:lang w:val="en-GB"/>
        </w:rPr>
        <w:t xml:space="preserve">                  "resource_route": "resource/get-redundancy-support-finding-work-scotland-handoff",</w:t>
      </w:r>
    </w:p>
    <w:p>
      <w:pPr>
        <w:pStyle w:val="GovernedJSON"/>
      </w:pPr>
      <w:r>
        <w:rPr>
          <w:rFonts w:ascii="Courier New" w:hAnsi="Courier New" w:eastAsia="Courier New"/>
          <w:color w:val="17212B"/>
          <w:sz w:val="16"/>
          <w:lang w:val="en-GB"/>
        </w:rPr>
        <w:t xml:space="preserve">                  "source_id": "finding-work-scotland-handoff"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"https://chris-page-gov.github.io/okf-uk-living/assertions/b6d4041ee09db99574d1ad87",</w:t>
      </w:r>
    </w:p>
    <w:p>
      <w:pPr>
        <w:pStyle w:val="GovernedJSON"/>
      </w:pPr>
      <w:r>
        <w:rPr>
          <w:rFonts w:ascii="Courier New" w:hAnsi="Courier New" w:eastAsia="Courier New"/>
          <w:color w:val="17212B"/>
          <w:sz w:val="16"/>
          <w:lang w:val="en-GB"/>
        </w:rPr>
        <w:t xml:space="preserve">                  "resource_route": "resource/get-redundancy-support-finding-work-wales-handoff",</w:t>
      </w:r>
    </w:p>
    <w:p>
      <w:pPr>
        <w:pStyle w:val="GovernedJSON"/>
      </w:pPr>
      <w:r>
        <w:rPr>
          <w:rFonts w:ascii="Courier New" w:hAnsi="Courier New" w:eastAsia="Courier New"/>
          <w:color w:val="17212B"/>
          <w:sz w:val="16"/>
          <w:lang w:val="en-GB"/>
        </w:rPr>
        <w:t xml:space="preserve">                  "source_id": "finding-work-wales-handoff"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"https://chris-page-gov.github.io/okf-uk-living/assertions/cd1ae4e7837e6e2637478287",</w:t>
      </w:r>
    </w:p>
    <w:p>
      <w:pPr>
        <w:pStyle w:val="GovernedJSON"/>
      </w:pPr>
      <w:r>
        <w:rPr>
          <w:rFonts w:ascii="Courier New" w:hAnsi="Courier New" w:eastAsia="Courier New"/>
          <w:color w:val="17212B"/>
          <w:sz w:val="16"/>
          <w:lang w:val="en-GB"/>
        </w:rPr>
        <w:t xml:space="preserve">                  "resource_route": "resource/get-redundancy-support-finding-work-northern-ireland-handoff",</w:t>
      </w:r>
    </w:p>
    <w:p>
      <w:pPr>
        <w:pStyle w:val="GovernedJSON"/>
      </w:pPr>
      <w:r>
        <w:rPr>
          <w:rFonts w:ascii="Courier New" w:hAnsi="Courier New" w:eastAsia="Courier New"/>
          <w:color w:val="17212B"/>
          <w:sz w:val="16"/>
          <w:lang w:val="en-GB"/>
        </w:rPr>
        <w:t xml:space="preserve">                  "source_id":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"service-step/get-redundancy-support-ordinary-source-linked-route-select-current-jurisdiction-route",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"get-redundancy-support-primary",</w:t>
      </w:r>
    </w:p>
    <w:p>
      <w:pPr>
        <w:pStyle w:val="GovernedJSON"/>
      </w:pPr>
      <w:r>
        <w:rPr>
          <w:rFonts w:ascii="Courier New" w:hAnsi="Courier New" w:eastAsia="Courier New"/>
          <w:color w:val="17212B"/>
          <w:sz w:val="16"/>
          <w:lang w:val="en-GB"/>
        </w:rPr>
        <w:t xml:space="preserve">              "finding-work-scotland-handoff",</w:t>
      </w:r>
    </w:p>
    <w:p>
      <w:pPr>
        <w:pStyle w:val="GovernedJSON"/>
      </w:pPr>
      <w:r>
        <w:rPr>
          <w:rFonts w:ascii="Courier New" w:hAnsi="Courier New" w:eastAsia="Courier New"/>
          <w:color w:val="17212B"/>
          <w:sz w:val="16"/>
          <w:lang w:val="en-GB"/>
        </w:rPr>
        <w:t xml:space="preserve">              "finding-work-wales-handoff",</w:t>
      </w:r>
    </w:p>
    <w:p>
      <w:pPr>
        <w:pStyle w:val="GovernedJSON"/>
      </w:pPr>
      <w:r>
        <w:rPr>
          <w:rFonts w:ascii="Courier New" w:hAnsi="Courier New" w:eastAsia="Courier New"/>
          <w:color w:val="17212B"/>
          <w:sz w:val="16"/>
          <w:lang w:val="en-GB"/>
        </w:rPr>
        <w:t xml:space="preserve">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get redundancy support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"Navigate notice, consultation, pay, benefits, job-search and dispute routes after a redundancy proposal or dismissal."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"https://chris-page-gov.github.io/okf-uk-living/assertions/fa72acde6937af195a3bab4d",</w:t>
      </w:r>
    </w:p>
    <w:p>
      <w:pPr>
        <w:pStyle w:val="GovernedJSON"/>
      </w:pPr>
      <w:r>
        <w:rPr>
          <w:rFonts w:ascii="Courier New" w:hAnsi="Courier New" w:eastAsia="Courier New"/>
          <w:color w:val="17212B"/>
          <w:sz w:val="16"/>
          <w:lang w:val="en-GB"/>
        </w:rPr>
        <w:t xml:space="preserve">              "follows_previous": "https://chris-page-gov.github.io/okf-uk-living/assertions/6951eb9330a41ae350a16840",</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"https://chris-page-gov.github.io/okf-uk-living/assertions/906a407d6677c061092d04a7",</w:t>
      </w:r>
    </w:p>
    <w:p>
      <w:pPr>
        <w:pStyle w:val="GovernedJSON"/>
      </w:pPr>
      <w:r>
        <w:rPr>
          <w:rFonts w:ascii="Courier New" w:hAnsi="Courier New" w:eastAsia="Courier New"/>
          <w:color w:val="17212B"/>
          <w:sz w:val="16"/>
          <w:lang w:val="en-GB"/>
        </w:rPr>
        <w:t xml:space="preserve">                  "resource_route": "resource/get-redundancy-support-get-redundancy-support-primary",</w:t>
      </w:r>
    </w:p>
    <w:p>
      <w:pPr>
        <w:pStyle w:val="GovernedJSON"/>
      </w:pPr>
      <w:r>
        <w:rPr>
          <w:rFonts w:ascii="Courier New" w:hAnsi="Courier New" w:eastAsia="Courier New"/>
          <w:color w:val="17212B"/>
          <w:sz w:val="16"/>
          <w:lang w:val="en-GB"/>
        </w:rPr>
        <w:t xml:space="preserve">                  "source_id": "get-redundancy-support-primary"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"https://chris-page-gov.github.io/okf-uk-living/assertions/b57a1e758e432d30bd3925a3",</w:t>
      </w:r>
    </w:p>
    <w:p>
      <w:pPr>
        <w:pStyle w:val="GovernedJSON"/>
      </w:pPr>
      <w:r>
        <w:rPr>
          <w:rFonts w:ascii="Courier New" w:hAnsi="Courier New" w:eastAsia="Courier New"/>
          <w:color w:val="17212B"/>
          <w:sz w:val="16"/>
          <w:lang w:val="en-GB"/>
        </w:rPr>
        <w:t xml:space="preserve">                  "resource_route": "resource/get-redundancy-support-finding-work-scotland-handoff",</w:t>
      </w:r>
    </w:p>
    <w:p>
      <w:pPr>
        <w:pStyle w:val="GovernedJSON"/>
      </w:pPr>
      <w:r>
        <w:rPr>
          <w:rFonts w:ascii="Courier New" w:hAnsi="Courier New" w:eastAsia="Courier New"/>
          <w:color w:val="17212B"/>
          <w:sz w:val="16"/>
          <w:lang w:val="en-GB"/>
        </w:rPr>
        <w:t xml:space="preserve">                  "source_id": "finding-work-scotland-handoff"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"https://chris-page-gov.github.io/okf-uk-living/assertions/d1d324512051cc1de5e01f4c",</w:t>
      </w:r>
    </w:p>
    <w:p>
      <w:pPr>
        <w:pStyle w:val="GovernedJSON"/>
      </w:pPr>
      <w:r>
        <w:rPr>
          <w:rFonts w:ascii="Courier New" w:hAnsi="Courier New" w:eastAsia="Courier New"/>
          <w:color w:val="17212B"/>
          <w:sz w:val="16"/>
          <w:lang w:val="en-GB"/>
        </w:rPr>
        <w:t xml:space="preserve">                  "resource_route": "resource/get-redundancy-support-finding-work-wales-handoff",</w:t>
      </w:r>
    </w:p>
    <w:p>
      <w:pPr>
        <w:pStyle w:val="GovernedJSON"/>
      </w:pPr>
      <w:r>
        <w:rPr>
          <w:rFonts w:ascii="Courier New" w:hAnsi="Courier New" w:eastAsia="Courier New"/>
          <w:color w:val="17212B"/>
          <w:sz w:val="16"/>
          <w:lang w:val="en-GB"/>
        </w:rPr>
        <w:t xml:space="preserve">                  "source_id": "finding-work-wales-handoff"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"https://chris-page-gov.github.io/okf-uk-living/assertions/d3b00a768716f52c050dfc21",</w:t>
      </w:r>
    </w:p>
    <w:p>
      <w:pPr>
        <w:pStyle w:val="GovernedJSON"/>
      </w:pPr>
      <w:r>
        <w:rPr>
          <w:rFonts w:ascii="Courier New" w:hAnsi="Courier New" w:eastAsia="Courier New"/>
          <w:color w:val="17212B"/>
          <w:sz w:val="16"/>
          <w:lang w:val="en-GB"/>
        </w:rPr>
        <w:t xml:space="preserve">                  "resource_route": "resource/get-redundancy-support-finding-work-northern-ireland-handoff",</w:t>
      </w:r>
    </w:p>
    <w:p>
      <w:pPr>
        <w:pStyle w:val="GovernedJSON"/>
      </w:pPr>
      <w:r>
        <w:rPr>
          <w:rFonts w:ascii="Courier New" w:hAnsi="Courier New" w:eastAsia="Courier New"/>
          <w:color w:val="17212B"/>
          <w:sz w:val="16"/>
          <w:lang w:val="en-GB"/>
        </w:rPr>
        <w:t xml:space="preserve">                  "source_id":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"service-step/get-redundancy-support-ordinary-source-linked-route-follow-current-official-instructions",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"get-redundancy-support-primary",</w:t>
      </w:r>
    </w:p>
    <w:p>
      <w:pPr>
        <w:pStyle w:val="GovernedJSON"/>
      </w:pPr>
      <w:r>
        <w:rPr>
          <w:rFonts w:ascii="Courier New" w:hAnsi="Courier New" w:eastAsia="Courier New"/>
          <w:color w:val="17212B"/>
          <w:sz w:val="16"/>
          <w:lang w:val="en-GB"/>
        </w:rPr>
        <w:t xml:space="preserve">              "finding-work-scotland-handoff",</w:t>
      </w:r>
    </w:p>
    <w:p>
      <w:pPr>
        <w:pStyle w:val="GovernedJSON"/>
      </w:pPr>
      <w:r>
        <w:rPr>
          <w:rFonts w:ascii="Courier New" w:hAnsi="Courier New" w:eastAsia="Courier New"/>
          <w:color w:val="17212B"/>
          <w:sz w:val="16"/>
          <w:lang w:val="en-GB"/>
        </w:rPr>
        <w:t xml:space="preserve">              "finding-work-wales-handoff",</w:t>
      </w:r>
    </w:p>
    <w:p>
      <w:pPr>
        <w:pStyle w:val="GovernedJSON"/>
      </w:pPr>
      <w:r>
        <w:rPr>
          <w:rFonts w:ascii="Courier New" w:hAnsi="Courier New" w:eastAsia="Courier New"/>
          <w:color w:val="17212B"/>
          <w:sz w:val="16"/>
          <w:lang w:val="en-GB"/>
        </w:rPr>
        <w:t xml:space="preserve">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"https://chris-page-gov.github.io/okf-uk-living/assertions/861a898f148ba94aea5b5687",</w:t>
      </w:r>
    </w:p>
    <w:p>
      <w:pPr>
        <w:pStyle w:val="GovernedJSON"/>
      </w:pPr>
      <w:r>
        <w:rPr>
          <w:rFonts w:ascii="Courier New" w:hAnsi="Courier New" w:eastAsia="Courier New"/>
          <w:color w:val="17212B"/>
          <w:sz w:val="16"/>
          <w:lang w:val="en-GB"/>
        </w:rPr>
        <w:t xml:space="preserve">          "family_episode": "https://chris-page-gov.github.io/okf-uk-living/assertions/1015710c61861485ef139c04"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"service-episode/get-redundancy-support-exception-or-route-failure",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"https://chris-page-gov.github.io/okf-uk-living/assertions/f7e6aeb8324fe0aad850ade6",</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"https://chris-page-gov.github.io/okf-uk-living/assertions/3a72d3287e989e33911eb5eb",</w:t>
      </w:r>
    </w:p>
    <w:p>
      <w:pPr>
        <w:pStyle w:val="GovernedJSON"/>
      </w:pPr>
      <w:r>
        <w:rPr>
          <w:rFonts w:ascii="Courier New" w:hAnsi="Courier New" w:eastAsia="Courier New"/>
          <w:color w:val="17212B"/>
          <w:sz w:val="16"/>
          <w:lang w:val="en-GB"/>
        </w:rPr>
        <w:t xml:space="preserve">                  "resource_route": "resource/get-redundancy-support-get-redundancy-support-primary",</w:t>
      </w:r>
    </w:p>
    <w:p>
      <w:pPr>
        <w:pStyle w:val="GovernedJSON"/>
      </w:pPr>
      <w:r>
        <w:rPr>
          <w:rFonts w:ascii="Courier New" w:hAnsi="Courier New" w:eastAsia="Courier New"/>
          <w:color w:val="17212B"/>
          <w:sz w:val="16"/>
          <w:lang w:val="en-GB"/>
        </w:rPr>
        <w:t xml:space="preserve">                  "source_id": "get-redundancy-support-primary"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"https://chris-page-gov.github.io/okf-uk-living/assertions/ccf365cdd1414c75a05106c0",</w:t>
      </w:r>
    </w:p>
    <w:p>
      <w:pPr>
        <w:pStyle w:val="GovernedJSON"/>
      </w:pPr>
      <w:r>
        <w:rPr>
          <w:rFonts w:ascii="Courier New" w:hAnsi="Courier New" w:eastAsia="Courier New"/>
          <w:color w:val="17212B"/>
          <w:sz w:val="16"/>
          <w:lang w:val="en-GB"/>
        </w:rPr>
        <w:t xml:space="preserve">                  "resource_route": "resource/get-redundancy-support-finding-work-scotland-handoff",</w:t>
      </w:r>
    </w:p>
    <w:p>
      <w:pPr>
        <w:pStyle w:val="GovernedJSON"/>
      </w:pPr>
      <w:r>
        <w:rPr>
          <w:rFonts w:ascii="Courier New" w:hAnsi="Courier New" w:eastAsia="Courier New"/>
          <w:color w:val="17212B"/>
          <w:sz w:val="16"/>
          <w:lang w:val="en-GB"/>
        </w:rPr>
        <w:t xml:space="preserve">                  "source_id": "finding-work-scotland-handoff"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"https://chris-page-gov.github.io/okf-uk-living/assertions/f0378674fb17acd347677401",</w:t>
      </w:r>
    </w:p>
    <w:p>
      <w:pPr>
        <w:pStyle w:val="GovernedJSON"/>
      </w:pPr>
      <w:r>
        <w:rPr>
          <w:rFonts w:ascii="Courier New" w:hAnsi="Courier New" w:eastAsia="Courier New"/>
          <w:color w:val="17212B"/>
          <w:sz w:val="16"/>
          <w:lang w:val="en-GB"/>
        </w:rPr>
        <w:t xml:space="preserve">                  "resource_route": "resource/get-redundancy-support-finding-work-wales-handoff",</w:t>
      </w:r>
    </w:p>
    <w:p>
      <w:pPr>
        <w:pStyle w:val="GovernedJSON"/>
      </w:pPr>
      <w:r>
        <w:rPr>
          <w:rFonts w:ascii="Courier New" w:hAnsi="Courier New" w:eastAsia="Courier New"/>
          <w:color w:val="17212B"/>
          <w:sz w:val="16"/>
          <w:lang w:val="en-GB"/>
        </w:rPr>
        <w:t xml:space="preserve">                  "source_id": "finding-work-wales-handoff"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"https://chris-page-gov.github.io/okf-uk-living/assertions/38255e7e355e33c3e1eb939f",</w:t>
      </w:r>
    </w:p>
    <w:p>
      <w:pPr>
        <w:pStyle w:val="GovernedJSON"/>
      </w:pPr>
      <w:r>
        <w:rPr>
          <w:rFonts w:ascii="Courier New" w:hAnsi="Courier New" w:eastAsia="Courier New"/>
          <w:color w:val="17212B"/>
          <w:sz w:val="16"/>
          <w:lang w:val="en-GB"/>
        </w:rPr>
        <w:t xml:space="preserve">                  "resource_route": "resource/get-redundancy-support-finding-work-northern-ireland-handoff",</w:t>
      </w:r>
    </w:p>
    <w:p>
      <w:pPr>
        <w:pStyle w:val="GovernedJSON"/>
      </w:pPr>
      <w:r>
        <w:rPr>
          <w:rFonts w:ascii="Courier New" w:hAnsi="Courier New" w:eastAsia="Courier New"/>
          <w:color w:val="17212B"/>
          <w:sz w:val="16"/>
          <w:lang w:val="en-GB"/>
        </w:rPr>
        <w:t xml:space="preserve">                  "source_id":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"service-step/get-redundancy-support-exception-or-route-failure-resolve-route-boundary-or-failure",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"get-redundancy-support-primary",</w:t>
      </w:r>
    </w:p>
    <w:p>
      <w:pPr>
        <w:pStyle w:val="GovernedJSON"/>
      </w:pPr>
      <w:r>
        <w:rPr>
          <w:rFonts w:ascii="Courier New" w:hAnsi="Courier New" w:eastAsia="Courier New"/>
          <w:color w:val="17212B"/>
          <w:sz w:val="16"/>
          <w:lang w:val="en-GB"/>
        </w:rPr>
        <w:t xml:space="preserve">              "finding-work-scotland-handoff",</w:t>
      </w:r>
    </w:p>
    <w:p>
      <w:pPr>
        <w:pStyle w:val="GovernedJSON"/>
      </w:pPr>
      <w:r>
        <w:rPr>
          <w:rFonts w:ascii="Courier New" w:hAnsi="Courier New" w:eastAsia="Courier New"/>
          <w:color w:val="17212B"/>
          <w:sz w:val="16"/>
          <w:lang w:val="en-GB"/>
        </w:rPr>
        <w:t xml:space="preserve">              "finding-work-wales-handoff",</w:t>
      </w:r>
    </w:p>
    <w:p>
      <w:pPr>
        <w:pStyle w:val="GovernedJSON"/>
      </w:pPr>
      <w:r>
        <w:rPr>
          <w:rFonts w:ascii="Courier New" w:hAnsi="Courier New" w:eastAsia="Courier New"/>
          <w:color w:val="17212B"/>
          <w:sz w:val="16"/>
          <w:lang w:val="en-GB"/>
        </w:rPr>
        <w:t xml:space="preserve">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"get-redundancy-support",</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Get redundancy support\n\n## Place in the process\n\nThis topic sits within **Respond to unemployment and redundancy** in the **Finding work and unemployment** life-course\ndomain. What comes before depends on the person's situation and nation; the first\nsafe step is to select the current official route rather than assume one UK process.\n\n## What this family covers\n\nNavigate notice, consultation, pay, benefits, job-search and dispute routes after a redundancy proposal or dismissal.\n\nThe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 Official routes\n\n- [England: Redundancy, your rights](https://www.gov.uk/redundancy-your-rights)\n- [Scotland: Finding a job in Scotland](https://www.mygov.scot/browse/working-jobs/finding-a-job)\n- [Wales: Employment support in Wales](https://www.gov.wales/employment-support)\n- [Northern Ireland: Employment in Northern Ireland](https://www.nidirect.gov.uk/information-and-services/employment)\n\nThese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**Respond to unemployment and redundancy**,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"Respond to unemployment and redundancy",</w:t>
      </w:r>
    </w:p>
    <w:p>
      <w:pPr>
        <w:pStyle w:val="GovernedJSON"/>
      </w:pPr>
      <w:r>
        <w:rPr>
          <w:rFonts w:ascii="Courier New" w:hAnsi="Courier New" w:eastAsia="Courier New"/>
          <w:color w:val="17212B"/>
          <w:sz w:val="16"/>
          <w:lang w:val="en-GB"/>
        </w:rPr>
        <w:t xml:space="preserve">      "source": "services/get-redundancy-support.md",</w:t>
      </w:r>
    </w:p>
    <w:p>
      <w:pPr>
        <w:pStyle w:val="GovernedJSON"/>
      </w:pPr>
      <w:r>
        <w:rPr>
          <w:rFonts w:ascii="Courier New" w:hAnsi="Courier New" w:eastAsia="Courier New"/>
          <w:color w:val="17212B"/>
          <w:sz w:val="16"/>
          <w:lang w:val="en-GB"/>
        </w:rPr>
        <w:t xml:space="preserve">      "title": "Get redundancy support within Respond to unemployment and redundancy"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"respond-to-unemployment-and-redundancy",</w:t>
      </w:r>
    </w:p>
    <w:p>
      <w:pPr>
        <w:pStyle w:val="GovernedJSON"/>
      </w:pPr>
      <w:r>
        <w:rPr>
          <w:rFonts w:ascii="Courier New" w:hAnsi="Courier New" w:eastAsia="Courier New"/>
          <w:color w:val="17212B"/>
          <w:sz w:val="16"/>
          <w:lang w:val="en-GB"/>
        </w:rPr>
        <w:t xml:space="preserve">      "route": "enclosing-process/respond-to-unemployment-and-redundancy",</w:t>
      </w:r>
    </w:p>
    <w:p>
      <w:pPr>
        <w:pStyle w:val="GovernedJSON"/>
      </w:pPr>
      <w:r>
        <w:rPr>
          <w:rFonts w:ascii="Courier New" w:hAnsi="Courier New" w:eastAsia="Courier New"/>
          <w:color w:val="17212B"/>
          <w:sz w:val="16"/>
          <w:lang w:val="en-GB"/>
        </w:rPr>
        <w:t xml:space="preserve">      "title": "Respond to unemployment and redundancy"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"access-employment-retraining",</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"dataset/access-employment-retraining",</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"Access employment retraining"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"claim-new-style-jobseekers-allowance",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"dataset/claim-new-style-jobseekers-allowance",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"Claim New Style Jobseeker's Allowance"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"claim-universal-credit-while-unemployed",</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"dataset/claim-universal-credit-while-unemployed",</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"Claim Universal Credit while unemployed"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"https://chris-page-gov.github.io/okf-uk-living/assertions/36135b8488a188e256c6616e",</w:t>
      </w:r>
    </w:p>
    <w:p>
      <w:pPr>
        <w:pStyle w:val="GovernedJSON"/>
      </w:pPr>
      <w:r>
        <w:rPr>
          <w:rFonts w:ascii="Courier New" w:hAnsi="Courier New" w:eastAsia="Courier New"/>
          <w:color w:val="17212B"/>
          <w:sz w:val="16"/>
          <w:lang w:val="en-GB"/>
        </w:rPr>
        <w:t xml:space="preserve">      "life_course_domain": "https://chris-page-gov.github.io/okf-uk-living/assertions/a3e4d47bf4a47affc7243a2f"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"dataset/get-redundancy-support",</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worker has been told their role may end or has been made redundant."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"great_britain_redundancy_rights_guidance",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"get-redundancy-support-primary",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calculate an individual award or determine whether dismissal was fair."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"Department for Business and Trade",</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"https://chris-page-gov.github.io/okf-uk-living/assertions/f6053b7536f7965c9d1121a9",</w:t>
      </w:r>
    </w:p>
    <w:p>
      <w:pPr>
        <w:pStyle w:val="GovernedJSON"/>
      </w:pPr>
      <w:r>
        <w:rPr>
          <w:rFonts w:ascii="Courier New" w:hAnsi="Courier New" w:eastAsia="Courier New"/>
          <w:color w:val="17212B"/>
          <w:sz w:val="16"/>
          <w:lang w:val="en-GB"/>
        </w:rPr>
        <w:t xml:space="preserve">        "resource_id": "resource:get-redundancy-support:get-redundancy-support-primary",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"resource/get-redundancy-support-get-redundancy-support-primary",</w:t>
      </w:r>
    </w:p>
    <w:p>
      <w:pPr>
        <w:pStyle w:val="GovernedJSON"/>
      </w:pPr>
      <w:r>
        <w:rPr>
          <w:rFonts w:ascii="Courier New" w:hAnsi="Courier New" w:eastAsia="Courier New"/>
          <w:color w:val="17212B"/>
          <w:sz w:val="16"/>
          <w:lang w:val="en-GB"/>
        </w:rPr>
        <w:t xml:space="preserve">        "summary": "Explains Great Britain redundancy consultation, notice and pay routes.",</w:t>
      </w:r>
    </w:p>
    <w:p>
      <w:pPr>
        <w:pStyle w:val="GovernedJSON"/>
      </w:pPr>
      <w:r>
        <w:rPr>
          <w:rFonts w:ascii="Courier New" w:hAnsi="Courier New" w:eastAsia="Courier New"/>
          <w:color w:val="17212B"/>
          <w:sz w:val="16"/>
          <w:lang w:val="en-GB"/>
        </w:rPr>
        <w:t xml:space="preserve">        "title": "Redundancy, your rights",</w:t>
      </w:r>
    </w:p>
    <w:p>
      <w:pPr>
        <w:pStyle w:val="GovernedJSON"/>
      </w:pPr>
      <w:r>
        <w:rPr>
          <w:rFonts w:ascii="Courier New" w:hAnsi="Courier New" w:eastAsia="Courier New"/>
          <w:color w:val="17212B"/>
          <w:sz w:val="16"/>
          <w:lang w:val="en-GB"/>
        </w:rPr>
        <w:t xml:space="preserve">        "url": "https://www.gov.uk/redundancy-your-rights"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"scotland_job_support_discovery_handoff",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"finding-work-scotland-handoff",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eligibility, an employment relationship or a benefit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"Scottish Government",</w:t>
      </w:r>
    </w:p>
    <w:p>
      <w:pPr>
        <w:pStyle w:val="GovernedJSON"/>
      </w:pPr>
      <w:r>
        <w:rPr>
          <w:rFonts w:ascii="Courier New" w:hAnsi="Courier New" w:eastAsia="Courier New"/>
          <w:color w:val="17212B"/>
          <w:sz w:val="16"/>
          <w:lang w:val="en-GB"/>
        </w:rPr>
        <w:t xml:space="preserve">        "position": 1,</w:t>
      </w:r>
    </w:p>
    <w:p>
      <w:pPr>
        <w:pStyle w:val="GovernedJSON"/>
      </w:pPr>
      <w:r>
        <w:rPr>
          <w:rFonts w:ascii="Courier New" w:hAnsi="Courier New" w:eastAsia="Courier New"/>
          <w:color w:val="17212B"/>
          <w:sz w:val="16"/>
          <w:lang w:val="en-GB"/>
        </w:rPr>
        <w:t xml:space="preserve">        "relationship_assertion": "https://chris-page-gov.github.io/okf-uk-living/assertions/3d77afe4ebbb86a4ac08b17c",</w:t>
      </w:r>
    </w:p>
    <w:p>
      <w:pPr>
        <w:pStyle w:val="GovernedJSON"/>
      </w:pPr>
      <w:r>
        <w:rPr>
          <w:rFonts w:ascii="Courier New" w:hAnsi="Courier New" w:eastAsia="Courier New"/>
          <w:color w:val="17212B"/>
          <w:sz w:val="16"/>
          <w:lang w:val="en-GB"/>
        </w:rPr>
        <w:t xml:space="preserve">        "resource_id": "resource:get-redundancy-support:finding-work-scotland-handoff",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"resource/get-redundancy-support-finding-work-scotland-handoff",</w:t>
      </w:r>
    </w:p>
    <w:p>
      <w:pPr>
        <w:pStyle w:val="GovernedJSON"/>
      </w:pPr>
      <w:r>
        <w:rPr>
          <w:rFonts w:ascii="Courier New" w:hAnsi="Courier New" w:eastAsia="Courier New"/>
          <w:color w:val="17212B"/>
          <w:sz w:val="16"/>
          <w:lang w:val="en-GB"/>
        </w:rPr>
        <w:t xml:space="preserve">        "summary": "Routes people to current Scottish job-search and employment-support services.",</w:t>
      </w:r>
    </w:p>
    <w:p>
      <w:pPr>
        <w:pStyle w:val="GovernedJSON"/>
      </w:pPr>
      <w:r>
        <w:rPr>
          <w:rFonts w:ascii="Courier New" w:hAnsi="Courier New" w:eastAsia="Courier New"/>
          <w:color w:val="17212B"/>
          <w:sz w:val="16"/>
          <w:lang w:val="en-GB"/>
        </w:rPr>
        <w:t xml:space="preserve">        "title": "Finding a job in Scotland",</w:t>
      </w:r>
    </w:p>
    <w:p>
      <w:pPr>
        <w:pStyle w:val="GovernedJSON"/>
      </w:pPr>
      <w:r>
        <w:rPr>
          <w:rFonts w:ascii="Courier New" w:hAnsi="Courier New" w:eastAsia="Courier New"/>
          <w:color w:val="17212B"/>
          <w:sz w:val="16"/>
          <w:lang w:val="en-GB"/>
        </w:rPr>
        <w:t xml:space="preserve">        "url": "https://www.mygov.scot/browse/working-jobs/finding-a-job"</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"wales_job_support_discovery_handoff",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"finding-work-wales-handoff",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eligibility, an employment relationship or a benefit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"Welsh Government",</w:t>
      </w:r>
    </w:p>
    <w:p>
      <w:pPr>
        <w:pStyle w:val="GovernedJSON"/>
      </w:pPr>
      <w:r>
        <w:rPr>
          <w:rFonts w:ascii="Courier New" w:hAnsi="Courier New" w:eastAsia="Courier New"/>
          <w:color w:val="17212B"/>
          <w:sz w:val="16"/>
          <w:lang w:val="en-GB"/>
        </w:rPr>
        <w:t xml:space="preserve">        "position": 2,</w:t>
      </w:r>
    </w:p>
    <w:p>
      <w:pPr>
        <w:pStyle w:val="GovernedJSON"/>
      </w:pPr>
      <w:r>
        <w:rPr>
          <w:rFonts w:ascii="Courier New" w:hAnsi="Courier New" w:eastAsia="Courier New"/>
          <w:color w:val="17212B"/>
          <w:sz w:val="16"/>
          <w:lang w:val="en-GB"/>
        </w:rPr>
        <w:t xml:space="preserve">        "relationship_assertion": "https://chris-page-gov.github.io/okf-uk-living/assertions/054accadd2b70d78fef9ce82",</w:t>
      </w:r>
    </w:p>
    <w:p>
      <w:pPr>
        <w:pStyle w:val="GovernedJSON"/>
      </w:pPr>
      <w:r>
        <w:rPr>
          <w:rFonts w:ascii="Courier New" w:hAnsi="Courier New" w:eastAsia="Courier New"/>
          <w:color w:val="17212B"/>
          <w:sz w:val="16"/>
          <w:lang w:val="en-GB"/>
        </w:rPr>
        <w:t xml:space="preserve">        "resource_id": "resource:get-redundancy-support:finding-work-wales-handoff",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"resource/get-redundancy-support-finding-work-wales-handoff",</w:t>
      </w:r>
    </w:p>
    <w:p>
      <w:pPr>
        <w:pStyle w:val="GovernedJSON"/>
      </w:pPr>
      <w:r>
        <w:rPr>
          <w:rFonts w:ascii="Courier New" w:hAnsi="Courier New" w:eastAsia="Courier New"/>
          <w:color w:val="17212B"/>
          <w:sz w:val="16"/>
          <w:lang w:val="en-GB"/>
        </w:rPr>
        <w:t xml:space="preserve">        "summary": "Routes people to current Welsh employability and skills support.",</w:t>
      </w:r>
    </w:p>
    <w:p>
      <w:pPr>
        <w:pStyle w:val="GovernedJSON"/>
      </w:pPr>
      <w:r>
        <w:rPr>
          <w:rFonts w:ascii="Courier New" w:hAnsi="Courier New" w:eastAsia="Courier New"/>
          <w:color w:val="17212B"/>
          <w:sz w:val="16"/>
          <w:lang w:val="en-GB"/>
        </w:rPr>
        <w:t xml:space="preserve">        "title": "Employment support in Wales",</w:t>
      </w:r>
    </w:p>
    <w:p>
      <w:pPr>
        <w:pStyle w:val="GovernedJSON"/>
      </w:pPr>
      <w:r>
        <w:rPr>
          <w:rFonts w:ascii="Courier New" w:hAnsi="Courier New" w:eastAsia="Courier New"/>
          <w:color w:val="17212B"/>
          <w:sz w:val="16"/>
          <w:lang w:val="en-GB"/>
        </w:rPr>
        <w:t xml:space="preserve">        "url": "https://www.gov.wales/employment-support"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"northern_ireland_job_support_discovery_handoff",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"finding-work-northern-ireland-handoff",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eligibility, an employment relationship or a benefit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"Northern Ireland Executive",</w:t>
      </w:r>
    </w:p>
    <w:p>
      <w:pPr>
        <w:pStyle w:val="GovernedJSON"/>
      </w:pPr>
      <w:r>
        <w:rPr>
          <w:rFonts w:ascii="Courier New" w:hAnsi="Courier New" w:eastAsia="Courier New"/>
          <w:color w:val="17212B"/>
          <w:sz w:val="16"/>
          <w:lang w:val="en-GB"/>
        </w:rPr>
        <w:t xml:space="preserve">        "position": 3,</w:t>
      </w:r>
    </w:p>
    <w:p>
      <w:pPr>
        <w:pStyle w:val="GovernedJSON"/>
      </w:pPr>
      <w:r>
        <w:rPr>
          <w:rFonts w:ascii="Courier New" w:hAnsi="Courier New" w:eastAsia="Courier New"/>
          <w:color w:val="17212B"/>
          <w:sz w:val="16"/>
          <w:lang w:val="en-GB"/>
        </w:rPr>
        <w:t xml:space="preserve">        "relationship_assertion": "https://chris-page-gov.github.io/okf-uk-living/assertions/b880824bd70b3d1242313c24",</w:t>
      </w:r>
    </w:p>
    <w:p>
      <w:pPr>
        <w:pStyle w:val="GovernedJSON"/>
      </w:pPr>
      <w:r>
        <w:rPr>
          <w:rFonts w:ascii="Courier New" w:hAnsi="Courier New" w:eastAsia="Courier New"/>
          <w:color w:val="17212B"/>
          <w:sz w:val="16"/>
          <w:lang w:val="en-GB"/>
        </w:rPr>
        <w:t xml:space="preserve">        "resource_id": "resource:get-redundancy-support:finding-work-northern-ireland-handoff",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"resource/get-redundancy-support-finding-work-northern-ireland-handoff",</w:t>
      </w:r>
    </w:p>
    <w:p>
      <w:pPr>
        <w:pStyle w:val="GovernedJSON"/>
      </w:pPr>
      <w:r>
        <w:rPr>
          <w:rFonts w:ascii="Courier New" w:hAnsi="Courier New" w:eastAsia="Courier New"/>
          <w:color w:val="17212B"/>
          <w:sz w:val="16"/>
          <w:lang w:val="en-GB"/>
        </w:rPr>
        <w:t xml:space="preserve">        "summary": "Routes people to current Northern Ireland employment services and rights.",</w:t>
      </w:r>
    </w:p>
    <w:p>
      <w:pPr>
        <w:pStyle w:val="GovernedJSON"/>
      </w:pPr>
      <w:r>
        <w:rPr>
          <w:rFonts w:ascii="Courier New" w:hAnsi="Courier New" w:eastAsia="Courier New"/>
          <w:color w:val="17212B"/>
          <w:sz w:val="16"/>
          <w:lang w:val="en-GB"/>
        </w:rPr>
        <w:t xml:space="preserve">        "title": "Employment in Northern Ireland",</w:t>
      </w:r>
    </w:p>
    <w:p>
      <w:pPr>
        <w:pStyle w:val="GovernedJSON"/>
      </w:pPr>
      <w:r>
        <w:rPr>
          <w:rFonts w:ascii="Courier New" w:hAnsi="Courier New" w:eastAsia="Courier New"/>
          <w:color w:val="17212B"/>
          <w:sz w:val="16"/>
          <w:lang w:val="en-GB"/>
        </w:rPr>
        <w:t xml:space="preserve">        "url": "https://www.nidirect.gov.uk/information-and-services/employment"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"Get redundancy support",</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"Find current employment rights and public support without deciding the dismissal's lawfulness."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abstractNum w:abstractNumId="17">
    <w:multiLevelType w:val="singleLevel"/>
    <w:lvl w:ilvl="0">
      <w:start w:val="1"/>
      <w:numFmt w:val="bullet"/>
      <w:lvlText w:val="•"/>
      <w:lvlJc w:val="left"/>
      <w:pPr>
        <w:tabs>
          <w:tab w:val="num" w:pos="540"/>
        </w:tabs>
        <w:ind w:left="540" w:hanging="270"/>
      </w:pPr>
    </w:lvl>
  </w:abstractNum>
  <w:num w:numId="18">
    <w:abstractNumId w:val="17"/>
  </w:num>
  <w:abstractNum w:abstractNumId="18">
    <w:multiLevelType w:val="singleLevel"/>
    <w:lvl w:ilvl="0">
      <w:start w:val="1"/>
      <w:numFmt w:val="bullet"/>
      <w:lvlText w:val="•"/>
      <w:lvlJc w:val="left"/>
      <w:pPr>
        <w:tabs>
          <w:tab w:val="num" w:pos="540"/>
        </w:tabs>
        <w:ind w:left="540" w:hanging="270"/>
      </w:pPr>
    </w:lvl>
  </w:abstractNum>
  <w:num w:numId="19">
    <w:abstractNumId w:val="18"/>
  </w:num>
  <w:abstractNum w:abstractNumId="19">
    <w:multiLevelType w:val="singleLevel"/>
    <w:lvl w:ilvl="0">
      <w:start w:val="1"/>
      <w:numFmt w:val="bullet"/>
      <w:lvlText w:val="•"/>
      <w:lvlJc w:val="left"/>
      <w:pPr>
        <w:tabs>
          <w:tab w:val="num" w:pos="540"/>
        </w:tabs>
        <w:ind w:left="540" w:hanging="270"/>
      </w:pPr>
    </w:lvl>
  </w:abstract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get-redundancy-support.html" TargetMode="External"/><Relationship Id="rId12" Type="http://schemas.openxmlformats.org/officeDocument/2006/relationships/hyperlink" Target="https://www.gov.uk/redundancy-your-rights" TargetMode="External"/><Relationship Id="rId13" Type="http://schemas.openxmlformats.org/officeDocument/2006/relationships/hyperlink" Target="https://www.mygov.scot/browse/working-jobs/finding-a-job" TargetMode="External"/><Relationship Id="rId14" Type="http://schemas.openxmlformats.org/officeDocument/2006/relationships/hyperlink" Target="https://www.gov.wales/employment-support" TargetMode="External"/><Relationship Id="rId15" Type="http://schemas.openxmlformats.org/officeDocument/2006/relationships/hyperlink" Target="https://www.nidirect.gov.uk/information-and-services/emplo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 redundancy support — governed family record</dc:title>
  <dc:subject>SharePoint and Microsoft 365 Copilot retrieval experiment</dc:subject>
  <dc:creator>OKF Explorer</dc:creator>
  <cp:keywords>OKF, Open Knowledge Format, SharePoint, Microsoft 365 Copilot, get-redundancy-support, redundancy rights and pay, job lost because role ended</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