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Obtain a UK passport</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obtain-uk-passport</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https://chris-page-gov.github.io/okf-uk-living/explore/ai/families/obtain-uk-passport.html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eb793e726c84fcb3f460c818f600240793a9c14b581fab57997039233736f416</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6b3c410de93f640e5eccefbcfe89bff79601b20ed0d858e33944d2dac593dd90</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Establish immigration, citizenship and passport status in the Citizenship, democracy and rights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Select the first, renewal, replacement or urgent passport route and follow its identity, document, referee, fee and delivery process.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Passports</w:t>
        </w:r>
      </w:hyperlink>
    </w:p>
    <w:p>
      <w:pPr>
        <w:spacing w:after="80"/>
        <w:numPr>
          <w:ilvl w:val="0"/>
          <w:numId w:val="10"/>
        </w:numPr>
      </w:pPr>
      <w:hyperlink r:id="rId12">
        <w:r>
          <w:rPr>
            <w:color w:val="004D47"/>
            <w:u w:val="single"/>
          </w:rPr>
          <w:t>Scotland: Passports</w:t>
        </w:r>
      </w:hyperlink>
    </w:p>
    <w:p>
      <w:pPr>
        <w:spacing w:after="80"/>
        <w:numPr>
          <w:ilvl w:val="0"/>
          <w:numId w:val="10"/>
        </w:numPr>
      </w:pPr>
      <w:hyperlink r:id="rId12">
        <w:r>
          <w:rPr>
            <w:color w:val="004D47"/>
            <w:u w:val="single"/>
          </w:rPr>
          <w:t>Wales: Passports</w:t>
        </w:r>
      </w:hyperlink>
    </w:p>
    <w:p>
      <w:pPr>
        <w:spacing w:after="80"/>
        <w:numPr>
          <w:ilvl w:val="0"/>
          <w:numId w:val="10"/>
        </w:numPr>
      </w:pPr>
      <w:hyperlink r:id="rId12">
        <w:r>
          <w:rPr>
            <w:color w:val="004D47"/>
            <w:u w:val="single"/>
          </w:rPr>
          <w:t>Northern Ireland: Passports</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Establish immigration, citizenship and passport status,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Obtain a UK passport</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obtain-uk-passport</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dataset/obtain-uk-passport</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Select the first, renewal, replacement or urgent passport route and follow its identity, document, referee, fee and delivery process.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Citizenship, democracy and rights (citizenship-democracy-and-rights)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life-course-domain/citizenship-democracy-and-rights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Establish immigration, citizenship and passport status (establish-immigration-citizenship-and-passport-status)</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enclosing-process/establish-immigration-citizenship-and-passport-status</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apply for British passport</w:t>
      </w:r>
    </w:p>
    <w:p>
      <w:pPr>
        <w:spacing w:after="80" w:line="300" w:lineRule="auto"/>
        <w:numPr>
          <w:ilvl w:val="0"/>
          <w:numId w:val="11"/>
        </w:numPr>
      </w:pPr>
      <w:r>
        <w:rPr>
          <w:rFonts w:ascii="Calibri" w:hAnsi="Calibri" w:eastAsia="Calibri"/>
          <w:sz w:val="22"/>
          <w:lang w:val="en-GB"/>
        </w:rPr>
        <w:t>first adult passport</w:t>
      </w:r>
    </w:p>
    <w:p>
      <w:pPr>
        <w:spacing w:after="80" w:line="300" w:lineRule="auto"/>
        <w:numPr>
          <w:ilvl w:val="0"/>
          <w:numId w:val="11"/>
        </w:numPr>
      </w:pPr>
      <w:r>
        <w:rPr>
          <w:rFonts w:ascii="Calibri" w:hAnsi="Calibri" w:eastAsia="Calibri"/>
          <w:sz w:val="22"/>
          <w:lang w:val="en-GB"/>
        </w:rPr>
        <w:t>replace UK passport</w:t>
      </w:r>
    </w:p>
    <w:p>
      <w:pPr>
        <w:pStyle w:val="Heading2"/>
      </w:pPr>
      <w:r>
        <w:t>Example situations</w:t>
      </w:r>
    </w:p>
    <w:p>
      <w:pPr>
        <w:spacing w:after="80" w:line="300" w:lineRule="auto"/>
        <w:numPr>
          <w:ilvl w:val="0"/>
          <w:numId w:val="12"/>
        </w:numPr>
      </w:pPr>
      <w:r>
        <w:rPr>
          <w:rFonts w:ascii="Calibri" w:hAnsi="Calibri" w:eastAsia="Calibri"/>
          <w:sz w:val="22"/>
          <w:lang w:val="en-GB"/>
        </w:rPr>
        <w:t>A British national needs a first, renewed, replacement or otherwise updated passport.</w:t>
      </w:r>
    </w:p>
    <w:p>
      <w:pPr>
        <w:pStyle w:val="Heading2"/>
      </w:pPr>
      <w:r>
        <w:t>User needs</w:t>
      </w:r>
    </w:p>
    <w:p>
      <w:pPr>
        <w:spacing w:after="80" w:line="300" w:lineRule="auto"/>
        <w:numPr>
          <w:ilvl w:val="0"/>
          <w:numId w:val="13"/>
        </w:numPr>
      </w:pPr>
      <w:r>
        <w:rPr>
          <w:rFonts w:ascii="Calibri" w:hAnsi="Calibri" w:eastAsia="Calibri"/>
          <w:sz w:val="22"/>
          <w:lang w:val="en-GB"/>
        </w:rPr>
        <w:t>Find the correct passport route without treating a passport as proof that citizenship must be granted.</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obtain-uk-passport-primary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obtain-uk-passport-primary</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obtain-uk-passport-primary</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obtain-uk-passport-primary</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service-episode/obtain-uk-passport-ordinary-source-linked-route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British national needs a first, renewed, replacement or otherwise updated passport.</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Select the first, renewal, replacement or urgent passport route and follow its identity, document, referee, fee and delivery process.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service-step/obtain-uk-passport-ordinary-source-linked-route-select-current-jurisdiction-route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obtain-uk-passport-primary</w:t>
      </w:r>
    </w:p>
    <w:p>
      <w:pPr>
        <w:spacing w:after="80" w:line="300" w:lineRule="auto"/>
        <w:numPr>
          <w:ilvl w:val="0"/>
          <w:numId w:val="14"/>
        </w:numPr>
      </w:pPr>
      <w:r>
        <w:rPr>
          <w:rFonts w:ascii="Calibri" w:hAnsi="Calibri" w:eastAsia="Calibri"/>
          <w:sz w:val="22"/>
          <w:lang w:val="en-GB"/>
        </w:rPr>
        <w:t>Follow the selected source to obtain a uk passport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service-step/obtain-uk-passport-ordinary-source-linked-route-follow-current-official-instructions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Select the first, renewal, replacement or urgent passport route and follow its identity, document, referee, fee and delivery process.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obtain-uk-passport-primary</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service-episode/obtain-uk-passport-exception-or-route-failure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service-step/obtain-uk-passport-exception-or-route-failure-resolve-route-boundary-or-failure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obtain-uk-passport-primary</w:t>
      </w:r>
    </w:p>
    <w:p>
      <w:pPr>
        <w:pStyle w:val="Heading1"/>
      </w:pPr>
      <w:r>
        <w:t>Official source handoffs</w:t>
      </w:r>
    </w:p>
    <w:p>
      <w:r>
        <w:t>These links locate current official services. Check the relevant official source before acting.</w:t>
      </w:r>
    </w:p>
    <w:p>
      <w:pPr>
        <w:pStyle w:val="Heading2"/>
      </w:pPr>
      <w:r>
        <w:t>England, Scotland, Wales, Northern Ireland: Passports</w:t>
      </w:r>
    </w:p>
    <w:p>
      <w:pPr>
        <w:spacing w:after="80"/>
      </w:pPr>
      <w:r>
        <w:rPr>
          <w:rFonts w:ascii="Calibri" w:hAnsi="Calibri" w:eastAsia="Calibri"/>
          <w:b/>
          <w:color w:val="17212B"/>
          <w:lang w:val="en-GB"/>
        </w:rPr>
        <w:t xml:space="preserve">Official URL: </w:t>
      </w:r>
      <w:hyperlink r:id="rId12">
        <w:r>
          <w:rPr>
            <w:color w:val="004D47"/>
            <w:u w:val="single"/>
          </w:rPr>
          <w:t>https://www.gov.uk/browse/abroad/passports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HM Passport Office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obtain-uk-passport-primary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resource/obtain-uk-passport-obtain-uk-passport-primary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uk_passport_service_handoff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first, renewal, replacement, urgent and overseas UK passport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establish nationality, guarantee processing time or issue a passport.</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17"/>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17"/>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17"/>
        </w:numPr>
      </w:pPr>
      <w:r>
        <w:rPr>
          <w:rFonts w:ascii="Calibri" w:hAnsi="Calibri" w:eastAsia="Calibri"/>
          <w:sz w:val="22"/>
          <w:lang w:val="en-GB"/>
        </w:rPr>
        <w:t>Jurisdictions, providers and exceptions remain separate even where labels are similar.</w:t>
      </w:r>
    </w:p>
    <w:p>
      <w:pPr>
        <w:spacing w:after="80" w:line="300" w:lineRule="auto"/>
        <w:numPr>
          <w:ilvl w:val="0"/>
          <w:numId w:val="17"/>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citizenship: </w:t>
      </w:r>
      <w:r>
        <w:rPr>
          <w:rFonts w:ascii="Courier New" w:hAnsi="Courier New" w:eastAsia="Courier New"/>
          <w:color w:val="17212B"/>
          <w:sz w:val="19"/>
          <w:lang w:val="en-GB"/>
        </w:rPr>
        <w:t>apply-for-citizenship — shared-enclosing-process; sequenced: false</w:t>
      </w:r>
    </w:p>
    <w:p>
      <w:pPr>
        <w:spacing w:after="80"/>
      </w:pPr>
      <w:r>
        <w:rPr>
          <w:rFonts w:ascii="Calibri" w:hAnsi="Calibri" w:eastAsia="Calibri"/>
          <w:b/>
          <w:color w:val="17212B"/>
          <w:lang w:val="en-GB"/>
        </w:rPr>
        <w:t xml:space="preserve">Apply for settlement: </w:t>
      </w:r>
      <w:r>
        <w:rPr>
          <w:rFonts w:ascii="Courier New" w:hAnsi="Courier New" w:eastAsia="Courier New"/>
          <w:color w:val="17212B"/>
          <w:sz w:val="19"/>
          <w:lang w:val="en-GB"/>
        </w:rPr>
        <w:t>apply-for-settlement — shared-enclosing-process; sequenced: false</w:t>
      </w:r>
    </w:p>
    <w:p>
      <w:pPr>
        <w:spacing w:after="80"/>
      </w:pPr>
      <w:r>
        <w:rPr>
          <w:rFonts w:ascii="Calibri" w:hAnsi="Calibri" w:eastAsia="Calibri"/>
          <w:b/>
          <w:color w:val="17212B"/>
          <w:lang w:val="en-GB"/>
        </w:rPr>
        <w:t xml:space="preserve">Apply for visa or immigration permission: </w:t>
      </w:r>
      <w:r>
        <w:rPr>
          <w:rFonts w:ascii="Courier New" w:hAnsi="Courier New" w:eastAsia="Courier New"/>
          <w:color w:val="17212B"/>
          <w:sz w:val="19"/>
          <w:lang w:val="en-GB"/>
        </w:rPr>
        <w:t>apply-for-visa-or-immigration-permission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"apply for British passport",</w:t>
      </w:r>
    </w:p>
    <w:p>
      <w:pPr>
        <w:pStyle w:val="GovernedJSON"/>
      </w:pPr>
      <w:r>
        <w:rPr>
          <w:rFonts w:ascii="Courier New" w:hAnsi="Courier New" w:eastAsia="Courier New"/>
          <w:color w:val="17212B"/>
          <w:sz w:val="16"/>
          <w:lang w:val="en-GB"/>
        </w:rPr>
        <w:t xml:space="preserve">      "first adult passport",</w:t>
      </w:r>
    </w:p>
    <w:p>
      <w:pPr>
        <w:pStyle w:val="GovernedJSON"/>
      </w:pPr>
      <w:r>
        <w:rPr>
          <w:rFonts w:ascii="Courier New" w:hAnsi="Courier New" w:eastAsia="Courier New"/>
          <w:color w:val="17212B"/>
          <w:sz w:val="16"/>
          <w:lang w:val="en-GB"/>
        </w:rPr>
        <w:t xml:space="preserve">      "replace UK passport"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"obtain-uk-passport-primary",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"obtain-uk-passport-primary",</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"obtain-uk-passport-primary",</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"obtain-uk-passport-primary",</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"Select the first, renewal, replacement or urgent passport route and follow its identity, document, referee, fee and delivery process.",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"citizenship-democracy-and-rights",</w:t>
      </w:r>
    </w:p>
    <w:p>
      <w:pPr>
        <w:pStyle w:val="GovernedJSON"/>
      </w:pPr>
      <w:r>
        <w:rPr>
          <w:rFonts w:ascii="Courier New" w:hAnsi="Courier New" w:eastAsia="Courier New"/>
          <w:color w:val="17212B"/>
          <w:sz w:val="16"/>
          <w:lang w:val="en-GB"/>
        </w:rPr>
        <w:t xml:space="preserve">      "route": "life-course-domain/citizenship-democracy-and-rights",</w:t>
      </w:r>
    </w:p>
    <w:p>
      <w:pPr>
        <w:pStyle w:val="GovernedJSON"/>
      </w:pPr>
      <w:r>
        <w:rPr>
          <w:rFonts w:ascii="Courier New" w:hAnsi="Courier New" w:eastAsia="Courier New"/>
          <w:color w:val="17212B"/>
          <w:sz w:val="16"/>
          <w:lang w:val="en-GB"/>
        </w:rPr>
        <w:t xml:space="preserve">      "title": "Citizenship, democracy and rights"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British national needs a first, renewed, replacement or otherwise updated passport.",</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"Select the first, renewal, replacement or urgent passport route and follow its identity, document, referee, fee and delivery process.",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"https://chris-page-gov.github.io/okf-uk-living/assertions/eb3a95d3f89cc4c8629f84cd",</w:t>
      </w:r>
    </w:p>
    <w:p>
      <w:pPr>
        <w:pStyle w:val="GovernedJSON"/>
      </w:pPr>
      <w:r>
        <w:rPr>
          <w:rFonts w:ascii="Courier New" w:hAnsi="Courier New" w:eastAsia="Courier New"/>
          <w:color w:val="17212B"/>
          <w:sz w:val="16"/>
          <w:lang w:val="en-GB"/>
        </w:rPr>
        <w:t xml:space="preserve">          "family_episode": "https://chris-page-gov.github.io/okf-uk-living/assertions/31aa096c8a0fdeb724142798"</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"service-episode/obtain-uk-passport-ordinary-source-linked-route",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"https://chris-page-gov.github.io/okf-uk-living/assertions/b0ec27f73c40979e2a760d9f",</w:t>
      </w:r>
    </w:p>
    <w:p>
      <w:pPr>
        <w:pStyle w:val="GovernedJSON"/>
      </w:pPr>
      <w:r>
        <w:rPr>
          <w:rFonts w:ascii="Courier New" w:hAnsi="Courier New" w:eastAsia="Courier New"/>
          <w:color w:val="17212B"/>
          <w:sz w:val="16"/>
          <w:lang w:val="en-GB"/>
        </w:rPr>
        <w:t xml:space="preserve">              "precedes_next": "https://chris-page-gov.github.io/okf-uk-living/assertions/30c083b9267f32b1ed2c86ed",</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"https://chris-page-gov.github.io/okf-uk-living/assertions/93f11a6e080e99393713a31e",</w:t>
      </w:r>
    </w:p>
    <w:p>
      <w:pPr>
        <w:pStyle w:val="GovernedJSON"/>
      </w:pPr>
      <w:r>
        <w:rPr>
          <w:rFonts w:ascii="Courier New" w:hAnsi="Courier New" w:eastAsia="Courier New"/>
          <w:color w:val="17212B"/>
          <w:sz w:val="16"/>
          <w:lang w:val="en-GB"/>
        </w:rPr>
        <w:t xml:space="preserve">                  "resource_route": "resource/obtain-uk-passport-obtain-uk-passport-primary",</w:t>
      </w:r>
    </w:p>
    <w:p>
      <w:pPr>
        <w:pStyle w:val="GovernedJSON"/>
      </w:pPr>
      <w:r>
        <w:rPr>
          <w:rFonts w:ascii="Courier New" w:hAnsi="Courier New" w:eastAsia="Courier New"/>
          <w:color w:val="17212B"/>
          <w:sz w:val="16"/>
          <w:lang w:val="en-GB"/>
        </w:rPr>
        <w:t xml:space="preserve">                  "source_id":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"service-step/obtain-uk-passport-ordinary-source-linked-route-select-current-jurisdiction-route",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obtain a uk passport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"Select the first, renewal, replacement or urgent passport route and follow its identity, document, referee, fee and delivery process."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"https://chris-page-gov.github.io/okf-uk-living/assertions/9a66c961b46a6c26da2940bd",</w:t>
      </w:r>
    </w:p>
    <w:p>
      <w:pPr>
        <w:pStyle w:val="GovernedJSON"/>
      </w:pPr>
      <w:r>
        <w:rPr>
          <w:rFonts w:ascii="Courier New" w:hAnsi="Courier New" w:eastAsia="Courier New"/>
          <w:color w:val="17212B"/>
          <w:sz w:val="16"/>
          <w:lang w:val="en-GB"/>
        </w:rPr>
        <w:t xml:space="preserve">              "follows_previous": "https://chris-page-gov.github.io/okf-uk-living/assertions/c9199e948c0f466b7125b34d",</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"https://chris-page-gov.github.io/okf-uk-living/assertions/139df4e7659f0d2683b6f2d5",</w:t>
      </w:r>
    </w:p>
    <w:p>
      <w:pPr>
        <w:pStyle w:val="GovernedJSON"/>
      </w:pPr>
      <w:r>
        <w:rPr>
          <w:rFonts w:ascii="Courier New" w:hAnsi="Courier New" w:eastAsia="Courier New"/>
          <w:color w:val="17212B"/>
          <w:sz w:val="16"/>
          <w:lang w:val="en-GB"/>
        </w:rPr>
        <w:t xml:space="preserve">                  "resource_route": "resource/obtain-uk-passport-obtain-uk-passport-primary",</w:t>
      </w:r>
    </w:p>
    <w:p>
      <w:pPr>
        <w:pStyle w:val="GovernedJSON"/>
      </w:pPr>
      <w:r>
        <w:rPr>
          <w:rFonts w:ascii="Courier New" w:hAnsi="Courier New" w:eastAsia="Courier New"/>
          <w:color w:val="17212B"/>
          <w:sz w:val="16"/>
          <w:lang w:val="en-GB"/>
        </w:rPr>
        <w:t xml:space="preserve">                  "source_id":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"service-step/obtain-uk-passport-ordinary-source-linked-route-follow-current-official-instructions",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"https://chris-page-gov.github.io/okf-uk-living/assertions/bf4f499d8134abd0821078ac",</w:t>
      </w:r>
    </w:p>
    <w:p>
      <w:pPr>
        <w:pStyle w:val="GovernedJSON"/>
      </w:pPr>
      <w:r>
        <w:rPr>
          <w:rFonts w:ascii="Courier New" w:hAnsi="Courier New" w:eastAsia="Courier New"/>
          <w:color w:val="17212B"/>
          <w:sz w:val="16"/>
          <w:lang w:val="en-GB"/>
        </w:rPr>
        <w:t xml:space="preserve">          "family_episode": "https://chris-page-gov.github.io/okf-uk-living/assertions/63ef718ce56b776cc772d844"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"service-episode/obtain-uk-passport-exception-or-route-failure",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"https://chris-page-gov.github.io/okf-uk-living/assertions/906fed50fab28224429c7e0b",</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"https://chris-page-gov.github.io/okf-uk-living/assertions/4514f8b883938fcb89b36ac5",</w:t>
      </w:r>
    </w:p>
    <w:p>
      <w:pPr>
        <w:pStyle w:val="GovernedJSON"/>
      </w:pPr>
      <w:r>
        <w:rPr>
          <w:rFonts w:ascii="Courier New" w:hAnsi="Courier New" w:eastAsia="Courier New"/>
          <w:color w:val="17212B"/>
          <w:sz w:val="16"/>
          <w:lang w:val="en-GB"/>
        </w:rPr>
        <w:t xml:space="preserve">                  "resource_route": "resource/obtain-uk-passport-obtain-uk-passport-primary",</w:t>
      </w:r>
    </w:p>
    <w:p>
      <w:pPr>
        <w:pStyle w:val="GovernedJSON"/>
      </w:pPr>
      <w:r>
        <w:rPr>
          <w:rFonts w:ascii="Courier New" w:hAnsi="Courier New" w:eastAsia="Courier New"/>
          <w:color w:val="17212B"/>
          <w:sz w:val="16"/>
          <w:lang w:val="en-GB"/>
        </w:rPr>
        <w:t xml:space="preserve">                  "source_id":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"service-step/obtain-uk-passport-exception-or-route-failure-resolve-route-boundary-or-failure",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"obtain-uk-passport-primary"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"obtain-uk-passport",</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Obtain a UK passport\n\n## Place in the process\n\nThis topic sits within **Establish immigration, citizenship and passport status** in the **Citizenship, democracy and rights** life-course\ndomain. What comes before depends on the person's situation and nation; the first\nsafe step is to select the current official route rather than assume one UK process.\n\n## What this family covers\n\nSelect the first, renewal, replacement or urgent passport route and follow its identity, document, referee, fee and delivery process.\n\nThe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Passports](https://www.gov.uk/browse/abroad/passports)\n- [Scotland: Passports](https://www.gov.uk/browse/abroad/passports)\n- [Wales: Passports](https://www.gov.uk/browse/abroad/passports)\n- [Northern Ireland: Passports](https://www.gov.uk/browse/abroad/passports)\n\nThese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**Establish immigration, citizenship and passport status**,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"Establish immigration, citizenship and passport status",</w:t>
      </w:r>
    </w:p>
    <w:p>
      <w:pPr>
        <w:pStyle w:val="GovernedJSON"/>
      </w:pPr>
      <w:r>
        <w:rPr>
          <w:rFonts w:ascii="Courier New" w:hAnsi="Courier New" w:eastAsia="Courier New"/>
          <w:color w:val="17212B"/>
          <w:sz w:val="16"/>
          <w:lang w:val="en-GB"/>
        </w:rPr>
        <w:t xml:space="preserve">      "source": "services/obtain-uk-passport.md",</w:t>
      </w:r>
    </w:p>
    <w:p>
      <w:pPr>
        <w:pStyle w:val="GovernedJSON"/>
      </w:pPr>
      <w:r>
        <w:rPr>
          <w:rFonts w:ascii="Courier New" w:hAnsi="Courier New" w:eastAsia="Courier New"/>
          <w:color w:val="17212B"/>
          <w:sz w:val="16"/>
          <w:lang w:val="en-GB"/>
        </w:rPr>
        <w:t xml:space="preserve">      "title": "Obtain a UK passport within Establish immigration, citizenship and passport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"establish-immigration-citizenship-and-passport-status",</w:t>
      </w:r>
    </w:p>
    <w:p>
      <w:pPr>
        <w:pStyle w:val="GovernedJSON"/>
      </w:pPr>
      <w:r>
        <w:rPr>
          <w:rFonts w:ascii="Courier New" w:hAnsi="Courier New" w:eastAsia="Courier New"/>
          <w:color w:val="17212B"/>
          <w:sz w:val="16"/>
          <w:lang w:val="en-GB"/>
        </w:rPr>
        <w:t xml:space="preserve">      "route": "enclosing-process/establish-immigration-citizenship-and-passport-status",</w:t>
      </w:r>
    </w:p>
    <w:p>
      <w:pPr>
        <w:pStyle w:val="GovernedJSON"/>
      </w:pPr>
      <w:r>
        <w:rPr>
          <w:rFonts w:ascii="Courier New" w:hAnsi="Courier New" w:eastAsia="Courier New"/>
          <w:color w:val="17212B"/>
          <w:sz w:val="16"/>
          <w:lang w:val="en-GB"/>
        </w:rPr>
        <w:t xml:space="preserve">      "title": "Establish immigration, citizenship and passport status"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"apply-for-citizenship",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"dataset/apply-for-citizenship",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citizenship"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"apply-for-settlement",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"dataset/apply-for-settlement",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settlement"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"apply-for-visa-or-immigration-permission",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"dataset/apply-for-visa-or-immigration-permission",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visa or immigration permission"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"https://chris-page-gov.github.io/okf-uk-living/assertions/ba8c5b9c66261d1c169da745",</w:t>
      </w:r>
    </w:p>
    <w:p>
      <w:pPr>
        <w:pStyle w:val="GovernedJSON"/>
      </w:pPr>
      <w:r>
        <w:rPr>
          <w:rFonts w:ascii="Courier New" w:hAnsi="Courier New" w:eastAsia="Courier New"/>
          <w:color w:val="17212B"/>
          <w:sz w:val="16"/>
          <w:lang w:val="en-GB"/>
        </w:rPr>
        <w:t xml:space="preserve">      "life_course_domain": "https://chris-page-gov.github.io/okf-uk-living/assertions/8278507ae6ac79588b6a915c"</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"dataset/obtain-uk-passport",</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British national needs a first, renewed, replacement or otherwise updated passport."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"uk_passport_service_handoff",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"obtain-uk-passport-primary",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nationality, guarantee processing time or issue a passport."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"HM Passport Office",</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"https://chris-page-gov.github.io/okf-uk-living/assertions/7186b7cbcc503cbbff3b6037",</w:t>
      </w:r>
    </w:p>
    <w:p>
      <w:pPr>
        <w:pStyle w:val="GovernedJSON"/>
      </w:pPr>
      <w:r>
        <w:rPr>
          <w:rFonts w:ascii="Courier New" w:hAnsi="Courier New" w:eastAsia="Courier New"/>
          <w:color w:val="17212B"/>
          <w:sz w:val="16"/>
          <w:lang w:val="en-GB"/>
        </w:rPr>
        <w:t xml:space="preserve">        "resource_id": "resource:obtain-uk-passport:obtain-uk-passport-primary",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"resource/obtain-uk-passport-obtain-uk-passport-primary",</w:t>
      </w:r>
    </w:p>
    <w:p>
      <w:pPr>
        <w:pStyle w:val="GovernedJSON"/>
      </w:pPr>
      <w:r>
        <w:rPr>
          <w:rFonts w:ascii="Courier New" w:hAnsi="Courier New" w:eastAsia="Courier New"/>
          <w:color w:val="17212B"/>
          <w:sz w:val="16"/>
          <w:lang w:val="en-GB"/>
        </w:rPr>
        <w:t xml:space="preserve">        "summary": "Routes people to first, renewal, replacement, urgent and overseas UK passport services.",</w:t>
      </w:r>
    </w:p>
    <w:p>
      <w:pPr>
        <w:pStyle w:val="GovernedJSON"/>
      </w:pPr>
      <w:r>
        <w:rPr>
          <w:rFonts w:ascii="Courier New" w:hAnsi="Courier New" w:eastAsia="Courier New"/>
          <w:color w:val="17212B"/>
          <w:sz w:val="16"/>
          <w:lang w:val="en-GB"/>
        </w:rPr>
        <w:t xml:space="preserve">        "title": "Passports",</w:t>
      </w:r>
    </w:p>
    <w:p>
      <w:pPr>
        <w:pStyle w:val="GovernedJSON"/>
      </w:pPr>
      <w:r>
        <w:rPr>
          <w:rFonts w:ascii="Courier New" w:hAnsi="Courier New" w:eastAsia="Courier New"/>
          <w:color w:val="17212B"/>
          <w:sz w:val="16"/>
          <w:lang w:val="en-GB"/>
        </w:rPr>
        <w:t xml:space="preserve">        "url": "https://www.gov.uk/browse/abroad/passports"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"Obtain a UK passport",</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correct passport route without treating a passport as proof that citizenship must be granted."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obtain-uk-passport.html" TargetMode="External"/><Relationship Id="rId12" Type="http://schemas.openxmlformats.org/officeDocument/2006/relationships/hyperlink" Target="https://www.gov.uk/browse/abroad/pass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Obtain a UK passport — governed family record</dc:title>
  <dc:subject>SharePoint and Microsoft 365 Copilot retrieval experiment</dc:subject>
  <dc:creator>OKF Explorer</dc:creator>
  <cp:keywords>OKF, Open Knowledge Format, SharePoint, Microsoft 365 Copilot, obtain-uk-passport, apply for British passport, first adult passport, replace UK passport</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