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Rent a private home</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rent-private-home</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https://chris-page-gov.github.io/okf-uk-living/explore/ai/families/rent-private-home.html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1a1c1413addb85e16e76057333fbf1f87034dd61d86f6a92e28caa243833834b</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059a6cdc19ecfd717a9a15539f5380d59039a1f37da60e8c8e90e947511d9c43</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Secure and move home in the Housing and community life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Find a private tenancy route, check the landlord or agent boundary and retain the agreement, inventory and payment records.</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r>
        <w:rPr>
          <w:rFonts w:ascii="Calibri" w:hAnsi="Calibri" w:eastAsia="Calibri"/>
          <w:lang w:val="en-GB"/>
        </w:rPr>
        <w:t>Where a non-public provider is needed, start with the current public regulator, register or commissioning route; this bundle does not recommend providers.</w:t>
      </w:r>
    </w:p>
    <w:p>
      <w:pPr>
        <w:pStyle w:val="Heading2"/>
      </w:pPr>
      <w:r>
        <w:t>Official routes</w:t>
      </w:r>
    </w:p>
    <w:p>
      <w:pPr>
        <w:spacing w:after="80"/>
        <w:numPr>
          <w:ilvl w:val="0"/>
          <w:numId w:val="10"/>
        </w:numPr>
      </w:pPr>
      <w:hyperlink r:id="rId12">
        <w:r>
          <w:rPr>
            <w:color w:val="004D47"/>
            <w:u w:val="single"/>
          </w:rPr>
          <w:t>England: Private renting</w:t>
        </w:r>
      </w:hyperlink>
    </w:p>
    <w:p>
      <w:pPr>
        <w:spacing w:after="80"/>
        <w:numPr>
          <w:ilvl w:val="0"/>
          <w:numId w:val="10"/>
        </w:numPr>
      </w:pPr>
      <w:hyperlink r:id="rId13">
        <w:r>
          <w:rPr>
            <w:color w:val="004D47"/>
            <w:u w:val="single"/>
          </w:rPr>
          <w:t>Scotland: Housing and local services in Scotland</w:t>
        </w:r>
      </w:hyperlink>
    </w:p>
    <w:p>
      <w:pPr>
        <w:spacing w:after="80"/>
        <w:numPr>
          <w:ilvl w:val="0"/>
          <w:numId w:val="10"/>
        </w:numPr>
      </w:pPr>
      <w:hyperlink r:id="rId14">
        <w:r>
          <w:rPr>
            <w:color w:val="004D47"/>
            <w:u w:val="single"/>
          </w:rPr>
          <w:t>Wales: Housing in Wales</w:t>
        </w:r>
      </w:hyperlink>
    </w:p>
    <w:p>
      <w:pPr>
        <w:spacing w:after="80"/>
        <w:numPr>
          <w:ilvl w:val="0"/>
          <w:numId w:val="10"/>
        </w:numPr>
      </w:pPr>
      <w:hyperlink r:id="rId15">
        <w:r>
          <w:rPr>
            <w:color w:val="004D47"/>
            <w:u w:val="single"/>
          </w:rPr>
          <w:t>Northern Ireland: Property and housing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Secure and move home,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Rent a private home</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rent-private-home</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dataset/rent-private-home</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Find a private tenancy route, check the landlord or agent boundary and retain the agreement, inventory and payment records.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Housing and community life (housing-and-community)</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life-course-domain/housing-and-community</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Secure and move home (secure-and-move-home)</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enclosing-process/secure-and-move-home</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private renting</w:t>
      </w:r>
    </w:p>
    <w:p>
      <w:pPr>
        <w:spacing w:after="80" w:line="300" w:lineRule="auto"/>
        <w:numPr>
          <w:ilvl w:val="0"/>
          <w:numId w:val="11"/>
        </w:numPr>
      </w:pPr>
      <w:r>
        <w:rPr>
          <w:rFonts w:ascii="Calibri" w:hAnsi="Calibri" w:eastAsia="Calibri"/>
          <w:sz w:val="22"/>
          <w:lang w:val="en-GB"/>
        </w:rPr>
        <w:t>find a rented home</w:t>
      </w:r>
    </w:p>
    <w:p>
      <w:pPr>
        <w:spacing w:after="80" w:line="300" w:lineRule="auto"/>
        <w:numPr>
          <w:ilvl w:val="0"/>
          <w:numId w:val="11"/>
        </w:numPr>
      </w:pPr>
      <w:r>
        <w:rPr>
          <w:rFonts w:ascii="Calibri" w:hAnsi="Calibri" w:eastAsia="Calibri"/>
          <w:sz w:val="22"/>
          <w:lang w:val="en-GB"/>
        </w:rPr>
        <w:t>tenant rights</w:t>
      </w:r>
    </w:p>
    <w:p>
      <w:pPr>
        <w:pStyle w:val="Heading2"/>
      </w:pPr>
      <w:r>
        <w:t>Example situations</w:t>
      </w:r>
    </w:p>
    <w:p>
      <w:pPr>
        <w:spacing w:after="80" w:line="300" w:lineRule="auto"/>
        <w:numPr>
          <w:ilvl w:val="0"/>
          <w:numId w:val="12"/>
        </w:numPr>
      </w:pPr>
      <w:r>
        <w:rPr>
          <w:rFonts w:ascii="Calibri" w:hAnsi="Calibri" w:eastAsia="Calibri"/>
          <w:sz w:val="22"/>
          <w:lang w:val="en-GB"/>
        </w:rPr>
        <w:t>A person is considering or starting a tenancy from a private landlord or letting agent.</w:t>
      </w:r>
    </w:p>
    <w:p>
      <w:pPr>
        <w:pStyle w:val="Heading2"/>
      </w:pPr>
      <w:r>
        <w:t>User needs</w:t>
      </w:r>
    </w:p>
    <w:p>
      <w:pPr>
        <w:spacing w:after="80" w:line="300" w:lineRule="auto"/>
        <w:numPr>
          <w:ilvl w:val="0"/>
          <w:numId w:val="13"/>
        </w:numPr>
      </w:pPr>
      <w:r>
        <w:rPr>
          <w:rFonts w:ascii="Calibri" w:hAnsi="Calibri" w:eastAsia="Calibri"/>
          <w:sz w:val="22"/>
          <w:lang w:val="en-GB"/>
        </w:rPr>
        <w:t>Understand the current tenancy, affordability, safety and complaint handoffs without the bundle recommending a property.</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rent-private-home-primary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service-episode/rent-private-home-ordinary-source-linked-route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person is considering or starting a tenancy from a private landlord or letting agent.</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Find a private tenancy route, check the landlord or agent boundary and retain the agreement, inventory and payment records.</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service-step/rent-private-home-ordinary-source-linked-route-select-current-jurisdiction-route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rent-private-home-primary, housing-community-scotland-handoff, housing-community-wales-handoff, housing-community-northern-ireland-handoff</w:t>
      </w:r>
    </w:p>
    <w:p>
      <w:pPr>
        <w:spacing w:after="80" w:line="300" w:lineRule="auto"/>
        <w:numPr>
          <w:ilvl w:val="0"/>
          <w:numId w:val="14"/>
        </w:numPr>
      </w:pPr>
      <w:r>
        <w:rPr>
          <w:rFonts w:ascii="Calibri" w:hAnsi="Calibri" w:eastAsia="Calibri"/>
          <w:sz w:val="22"/>
          <w:lang w:val="en-GB"/>
        </w:rPr>
        <w:t>Follow the selected source to rent a private home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service-step/rent-private-home-ordinary-source-linked-route-follow-current-official-instructions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Find a private tenancy route, check the landlord or agent boundary and retain the agreement, inventory and payment records.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rent-private-home-primary, housing-community-scotland-handoff, housing-community-wales-handoff, housing-community-northern-ireland-handoff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service-episode/rent-private-home-exception-or-route-failure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service-step/rent-private-home-exception-or-route-failure-resolve-route-boundary-or-failure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rent-private-home-primary, housing-community-scotland-handoff, housing-community-wales-handoff, housing-community-northern-ireland-handoff</w:t>
      </w:r>
    </w:p>
    <w:p>
      <w:pPr>
        <w:pStyle w:val="Heading1"/>
      </w:pPr>
      <w:r>
        <w:t>Official source handoffs</w:t>
      </w:r>
    </w:p>
    <w:p>
      <w:r>
        <w:t>These links locate current official services. Check the relevant official source before acting.</w:t>
      </w:r>
    </w:p>
    <w:p>
      <w:pPr>
        <w:pStyle w:val="Heading2"/>
      </w:pPr>
      <w:r>
        <w:t>England: Private renting</w:t>
      </w:r>
    </w:p>
    <w:p>
      <w:pPr>
        <w:spacing w:after="80"/>
      </w:pPr>
      <w:r>
        <w:rPr>
          <w:rFonts w:ascii="Calibri" w:hAnsi="Calibri" w:eastAsia="Calibri"/>
          <w:b/>
          <w:color w:val="17212B"/>
          <w:lang w:val="en-GB"/>
        </w:rPr>
        <w:t xml:space="preserve">Official URL: </w:t>
      </w:r>
      <w:hyperlink r:id="rId12">
        <w:r>
          <w:rPr>
            <w:color w:val="004D47"/>
            <w:u w:val="single"/>
          </w:rPr>
          <w:t>https://www.gov.uk/private-renting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Ministry of Housing, Communities and Local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rent-private-home-primary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resource/rent-private-home-rent-private-home-primary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england_private_renting_guidance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Introduces England private-renting rights, responsibilities and service handoffs.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assess affordability, approve a property or interpret an individual tenancy.</w:t>
      </w:r>
    </w:p>
    <w:p>
      <w:pPr>
        <w:pStyle w:val="Heading2"/>
      </w:pPr>
      <w:r>
        <w:t>Scotland: Housing and local services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https://www.mygov.scot/browse/housing-local-services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resource/rent-private-home-housing-community-scotland-handoff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housing, planning, local-tax and neighbourhood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that an England housing rule or local route applies in Scotland.</w:t>
      </w:r>
    </w:p>
    <w:p>
      <w:pPr>
        <w:pStyle w:val="Heading2"/>
      </w:pPr>
      <w:r>
        <w:t>Wales: Housing in Wales</w:t>
      </w:r>
    </w:p>
    <w:p>
      <w:pPr>
        <w:spacing w:after="80"/>
      </w:pPr>
      <w:r>
        <w:rPr>
          <w:rFonts w:ascii="Calibri" w:hAnsi="Calibri" w:eastAsia="Calibri"/>
          <w:b/>
          <w:color w:val="17212B"/>
          <w:lang w:val="en-GB"/>
        </w:rPr>
        <w:t xml:space="preserve">Official URL: </w:t>
      </w:r>
      <w:hyperlink r:id="rId14">
        <w:r>
          <w:rPr>
            <w:color w:val="004D47"/>
            <w:u w:val="single"/>
          </w:rPr>
          <w:t>https://www.gov.wales/housing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resource/rent-private-home-housing-community-wales-handoff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housing policy, support and service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determine a tenancy, planning, homelessness or adaptation decision.</w:t>
      </w:r>
    </w:p>
    <w:p>
      <w:pPr>
        <w:pStyle w:val="Heading2"/>
      </w:pPr>
      <w:r>
        <w:t>Northern Ireland: Property and housing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https://www.nidirect.gov.uk/information-and-services/property-and-housing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resource/rent-private-home-housing-community-northern-ireland-handoff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property, housing and local-service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England, Scotland and Wales housing rules do not establish Northern Ireland procedure.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Apply for social housing: </w:t>
      </w:r>
      <w:r>
        <w:rPr>
          <w:rFonts w:ascii="Courier New" w:hAnsi="Courier New" w:eastAsia="Courier New"/>
          <w:color w:val="17212B"/>
          <w:sz w:val="19"/>
          <w:lang w:val="en-GB"/>
        </w:rPr>
        <w:t>apply-for-social-housing — shared-enclosing-process; sequenced: false</w:t>
      </w:r>
    </w:p>
    <w:p>
      <w:pPr>
        <w:spacing w:after="80"/>
      </w:pPr>
      <w:r>
        <w:rPr>
          <w:rFonts w:ascii="Calibri" w:hAnsi="Calibri" w:eastAsia="Calibri"/>
          <w:b/>
          <w:color w:val="17212B"/>
          <w:lang w:val="en-GB"/>
        </w:rPr>
        <w:t xml:space="preserve">Buy a home: </w:t>
      </w:r>
      <w:r>
        <w:rPr>
          <w:rFonts w:ascii="Courier New" w:hAnsi="Courier New" w:eastAsia="Courier New"/>
          <w:color w:val="17212B"/>
          <w:sz w:val="19"/>
          <w:lang w:val="en-GB"/>
        </w:rPr>
        <w:t>buy-home — shared-enclosing-process; sequenced: false</w:t>
      </w:r>
    </w:p>
    <w:p>
      <w:pPr>
        <w:spacing w:after="80"/>
      </w:pPr>
      <w:r>
        <w:rPr>
          <w:rFonts w:ascii="Calibri" w:hAnsi="Calibri" w:eastAsia="Calibri"/>
          <w:b/>
          <w:color w:val="17212B"/>
          <w:lang w:val="en-GB"/>
        </w:rPr>
        <w:t xml:space="preserve">Get homelessness help: </w:t>
      </w:r>
      <w:r>
        <w:rPr>
          <w:rFonts w:ascii="Courier New" w:hAnsi="Courier New" w:eastAsia="Courier New"/>
          <w:color w:val="17212B"/>
          <w:sz w:val="19"/>
          <w:lang w:val="en-GB"/>
        </w:rPr>
        <w:t>get-homelessness-help — shared-enclosing-process; sequenced: false</w:t>
      </w:r>
    </w:p>
    <w:p>
      <w:pPr>
        <w:spacing w:after="80"/>
      </w:pPr>
      <w:r>
        <w:rPr>
          <w:rFonts w:ascii="Calibri" w:hAnsi="Calibri" w:eastAsia="Calibri"/>
          <w:b/>
          <w:color w:val="17212B"/>
          <w:lang w:val="en-GB"/>
        </w:rPr>
        <w:t xml:space="preserve">Move home: </w:t>
      </w:r>
      <w:r>
        <w:rPr>
          <w:rFonts w:ascii="Courier New" w:hAnsi="Courier New" w:eastAsia="Courier New"/>
          <w:color w:val="17212B"/>
          <w:sz w:val="19"/>
          <w:lang w:val="en-GB"/>
        </w:rPr>
        <w:t>move-home — shared-enclosing-process; sequenced: false</w:t>
      </w:r>
    </w:p>
    <w:p>
      <w:pPr>
        <w:spacing w:after="80"/>
      </w:pPr>
      <w:r>
        <w:rPr>
          <w:rFonts w:ascii="Calibri" w:hAnsi="Calibri" w:eastAsia="Calibri"/>
          <w:b/>
          <w:color w:val="17212B"/>
          <w:lang w:val="en-GB"/>
        </w:rPr>
        <w:t xml:space="preserve">Protect a tenancy deposit: </w:t>
      </w:r>
      <w:r>
        <w:rPr>
          <w:rFonts w:ascii="Courier New" w:hAnsi="Courier New" w:eastAsia="Courier New"/>
          <w:color w:val="17212B"/>
          <w:sz w:val="19"/>
          <w:lang w:val="en-GB"/>
        </w:rPr>
        <w:t>protect-tenancy-deposit — shared-enclosing-process; sequenced: false</w:t>
      </w:r>
    </w:p>
    <w:p>
      <w:pPr>
        <w:spacing w:after="80"/>
      </w:pPr>
      <w:r>
        <w:rPr>
          <w:rFonts w:ascii="Calibri" w:hAnsi="Calibri" w:eastAsia="Calibri"/>
          <w:b/>
          <w:color w:val="17212B"/>
          <w:lang w:val="en-GB"/>
        </w:rPr>
        <w:t xml:space="preserve">Prove the right to rent: </w:t>
      </w:r>
      <w:r>
        <w:rPr>
          <w:rFonts w:ascii="Courier New" w:hAnsi="Courier New" w:eastAsia="Courier New"/>
          <w:color w:val="17212B"/>
          <w:sz w:val="19"/>
          <w:lang w:val="en-GB"/>
        </w:rPr>
        <w:t>prove-right-to-rent — shared-enclosing-process; sequenced: false</w:t>
      </w:r>
    </w:p>
    <w:p>
      <w:pPr>
        <w:spacing w:after="80"/>
      </w:pPr>
      <w:r>
        <w:rPr>
          <w:rFonts w:ascii="Calibri" w:hAnsi="Calibri" w:eastAsia="Calibri"/>
          <w:b/>
          <w:color w:val="17212B"/>
          <w:lang w:val="en-GB"/>
        </w:rPr>
        <w:t xml:space="preserve">Register for Council Tax: </w:t>
      </w:r>
      <w:r>
        <w:rPr>
          <w:rFonts w:ascii="Courier New" w:hAnsi="Courier New" w:eastAsia="Courier New"/>
          <w:color w:val="17212B"/>
          <w:sz w:val="19"/>
          <w:lang w:val="en-GB"/>
        </w:rPr>
        <w:t>register-for-council-tax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"private renting",</w:t>
      </w:r>
    </w:p>
    <w:p>
      <w:pPr>
        <w:pStyle w:val="GovernedJSON"/>
      </w:pPr>
      <w:r>
        <w:rPr>
          <w:rFonts w:ascii="Courier New" w:hAnsi="Courier New" w:eastAsia="Courier New"/>
          <w:color w:val="17212B"/>
          <w:sz w:val="16"/>
          <w:lang w:val="en-GB"/>
        </w:rPr>
        <w:t xml:space="preserve">      "find a rented home",</w:t>
      </w:r>
    </w:p>
    <w:p>
      <w:pPr>
        <w:pStyle w:val="GovernedJSON"/>
      </w:pPr>
      <w:r>
        <w:rPr>
          <w:rFonts w:ascii="Courier New" w:hAnsi="Courier New" w:eastAsia="Courier New"/>
          <w:color w:val="17212B"/>
          <w:sz w:val="16"/>
          <w:lang w:val="en-GB"/>
        </w:rPr>
        <w:t xml:space="preserve">      "tenant rights"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"rent-private-home-primary",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"rent-private-home-primary"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"housing-community-scotland-handoff",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"housing-community-wales-handoff",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"housing-community-northern-ireland-handoff",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"Find a private tenancy route, check the landlord or agent boundary and retain the agreement, inventory and payment records.",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"housing-and-community",</w:t>
      </w:r>
    </w:p>
    <w:p>
      <w:pPr>
        <w:pStyle w:val="GovernedJSON"/>
      </w:pPr>
      <w:r>
        <w:rPr>
          <w:rFonts w:ascii="Courier New" w:hAnsi="Courier New" w:eastAsia="Courier New"/>
          <w:color w:val="17212B"/>
          <w:sz w:val="16"/>
          <w:lang w:val="en-GB"/>
        </w:rPr>
        <w:t xml:space="preserve">      "route": "life-course-domain/housing-and-community",</w:t>
      </w:r>
    </w:p>
    <w:p>
      <w:pPr>
        <w:pStyle w:val="GovernedJSON"/>
      </w:pPr>
      <w:r>
        <w:rPr>
          <w:rFonts w:ascii="Courier New" w:hAnsi="Courier New" w:eastAsia="Courier New"/>
          <w:color w:val="17212B"/>
          <w:sz w:val="16"/>
          <w:lang w:val="en-GB"/>
        </w:rPr>
        <w:t xml:space="preserve">      "title": "Housing and community life"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person is considering or starting a tenancy from a private landlord or letting agent.",</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"Find a private tenancy route, check the landlord or agent boundary and retain the agreement, inventory and payment records.",</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"https://chris-page-gov.github.io/okf-uk-living/assertions/5b753ce2389ebe696e2ba39d",</w:t>
      </w:r>
    </w:p>
    <w:p>
      <w:pPr>
        <w:pStyle w:val="GovernedJSON"/>
      </w:pPr>
      <w:r>
        <w:rPr>
          <w:rFonts w:ascii="Courier New" w:hAnsi="Courier New" w:eastAsia="Courier New"/>
          <w:color w:val="17212B"/>
          <w:sz w:val="16"/>
          <w:lang w:val="en-GB"/>
        </w:rPr>
        <w:t xml:space="preserve">          "family_episode": "https://chris-page-gov.github.io/okf-uk-living/assertions/6a9e25015456fa2f8a14b46a"</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"service-episode/rent-private-home-ordinary-source-linked-route",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"https://chris-page-gov.github.io/okf-uk-living/assertions/5e69774fa11dff6a7374488f",</w:t>
      </w:r>
    </w:p>
    <w:p>
      <w:pPr>
        <w:pStyle w:val="GovernedJSON"/>
      </w:pPr>
      <w:r>
        <w:rPr>
          <w:rFonts w:ascii="Courier New" w:hAnsi="Courier New" w:eastAsia="Courier New"/>
          <w:color w:val="17212B"/>
          <w:sz w:val="16"/>
          <w:lang w:val="en-GB"/>
        </w:rPr>
        <w:t xml:space="preserve">              "precedes_next": "https://chris-page-gov.github.io/okf-uk-living/assertions/26680366d934062c275552eb",</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"https://chris-page-gov.github.io/okf-uk-living/assertions/6ebdb781d032752b8913e65b",</w:t>
      </w:r>
    </w:p>
    <w:p>
      <w:pPr>
        <w:pStyle w:val="GovernedJSON"/>
      </w:pPr>
      <w:r>
        <w:rPr>
          <w:rFonts w:ascii="Courier New" w:hAnsi="Courier New" w:eastAsia="Courier New"/>
          <w:color w:val="17212B"/>
          <w:sz w:val="16"/>
          <w:lang w:val="en-GB"/>
        </w:rPr>
        <w:t xml:space="preserve">                  "resource_route": "resource/rent-private-home-rent-private-home-primary",</w:t>
      </w:r>
    </w:p>
    <w:p>
      <w:pPr>
        <w:pStyle w:val="GovernedJSON"/>
      </w:pPr>
      <w:r>
        <w:rPr>
          <w:rFonts w:ascii="Courier New" w:hAnsi="Courier New" w:eastAsia="Courier New"/>
          <w:color w:val="17212B"/>
          <w:sz w:val="16"/>
          <w:lang w:val="en-GB"/>
        </w:rPr>
        <w:t xml:space="preserve">                  "source_id": "rent-private-home-primary"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"https://chris-page-gov.github.io/okf-uk-living/assertions/bd804e715ba26522379810c2",</w:t>
      </w:r>
    </w:p>
    <w:p>
      <w:pPr>
        <w:pStyle w:val="GovernedJSON"/>
      </w:pPr>
      <w:r>
        <w:rPr>
          <w:rFonts w:ascii="Courier New" w:hAnsi="Courier New" w:eastAsia="Courier New"/>
          <w:color w:val="17212B"/>
          <w:sz w:val="16"/>
          <w:lang w:val="en-GB"/>
        </w:rPr>
        <w:t xml:space="preserve">                  "resource_route": "resource/rent-private-home-housing-community-scotland-handoff",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"https://chris-page-gov.github.io/okf-uk-living/assertions/399722cad8f0bf07270cef78",</w:t>
      </w:r>
    </w:p>
    <w:p>
      <w:pPr>
        <w:pStyle w:val="GovernedJSON"/>
      </w:pPr>
      <w:r>
        <w:rPr>
          <w:rFonts w:ascii="Courier New" w:hAnsi="Courier New" w:eastAsia="Courier New"/>
          <w:color w:val="17212B"/>
          <w:sz w:val="16"/>
          <w:lang w:val="en-GB"/>
        </w:rPr>
        <w:t xml:space="preserve">                  "resource_route": "resource/rent-private-home-housing-community-wales-handoff",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"https://chris-page-gov.github.io/okf-uk-living/assertions/758ce851c06cccf9acf0bcd8",</w:t>
      </w:r>
    </w:p>
    <w:p>
      <w:pPr>
        <w:pStyle w:val="GovernedJSON"/>
      </w:pPr>
      <w:r>
        <w:rPr>
          <w:rFonts w:ascii="Courier New" w:hAnsi="Courier New" w:eastAsia="Courier New"/>
          <w:color w:val="17212B"/>
          <w:sz w:val="16"/>
          <w:lang w:val="en-GB"/>
        </w:rPr>
        <w:t xml:space="preserve">                  "resource_route": "resource/rent-private-home-housing-community-northern-ireland-handoff",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"service-step/rent-private-home-ordinary-source-linked-route-select-current-jurisdiction-route",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"rent-private-home-primary",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rent a private home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"Find a private tenancy route, check the landlord or agent boundary and retain the agreement, inventory and payment records."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"https://chris-page-gov.github.io/okf-uk-living/assertions/c4895328c9f2057ead91d8a7",</w:t>
      </w:r>
    </w:p>
    <w:p>
      <w:pPr>
        <w:pStyle w:val="GovernedJSON"/>
      </w:pPr>
      <w:r>
        <w:rPr>
          <w:rFonts w:ascii="Courier New" w:hAnsi="Courier New" w:eastAsia="Courier New"/>
          <w:color w:val="17212B"/>
          <w:sz w:val="16"/>
          <w:lang w:val="en-GB"/>
        </w:rPr>
        <w:t xml:space="preserve">              "follows_previous": "https://chris-page-gov.github.io/okf-uk-living/assertions/7469b17692473ad90bc5a5b9",</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"https://chris-page-gov.github.io/okf-uk-living/assertions/12b690199c1f2ab92567841a",</w:t>
      </w:r>
    </w:p>
    <w:p>
      <w:pPr>
        <w:pStyle w:val="GovernedJSON"/>
      </w:pPr>
      <w:r>
        <w:rPr>
          <w:rFonts w:ascii="Courier New" w:hAnsi="Courier New" w:eastAsia="Courier New"/>
          <w:color w:val="17212B"/>
          <w:sz w:val="16"/>
          <w:lang w:val="en-GB"/>
        </w:rPr>
        <w:t xml:space="preserve">                  "resource_route": "resource/rent-private-home-rent-private-home-primary",</w:t>
      </w:r>
    </w:p>
    <w:p>
      <w:pPr>
        <w:pStyle w:val="GovernedJSON"/>
      </w:pPr>
      <w:r>
        <w:rPr>
          <w:rFonts w:ascii="Courier New" w:hAnsi="Courier New" w:eastAsia="Courier New"/>
          <w:color w:val="17212B"/>
          <w:sz w:val="16"/>
          <w:lang w:val="en-GB"/>
        </w:rPr>
        <w:t xml:space="preserve">                  "source_id": "rent-private-home-primary"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"https://chris-page-gov.github.io/okf-uk-living/assertions/83972fb3c499a94bc4054e32",</w:t>
      </w:r>
    </w:p>
    <w:p>
      <w:pPr>
        <w:pStyle w:val="GovernedJSON"/>
      </w:pPr>
      <w:r>
        <w:rPr>
          <w:rFonts w:ascii="Courier New" w:hAnsi="Courier New" w:eastAsia="Courier New"/>
          <w:color w:val="17212B"/>
          <w:sz w:val="16"/>
          <w:lang w:val="en-GB"/>
        </w:rPr>
        <w:t xml:space="preserve">                  "resource_route": "resource/rent-private-home-housing-community-scotland-handoff",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"https://chris-page-gov.github.io/okf-uk-living/assertions/7625ec883fa2fffe96f5afe0",</w:t>
      </w:r>
    </w:p>
    <w:p>
      <w:pPr>
        <w:pStyle w:val="GovernedJSON"/>
      </w:pPr>
      <w:r>
        <w:rPr>
          <w:rFonts w:ascii="Courier New" w:hAnsi="Courier New" w:eastAsia="Courier New"/>
          <w:color w:val="17212B"/>
          <w:sz w:val="16"/>
          <w:lang w:val="en-GB"/>
        </w:rPr>
        <w:t xml:space="preserve">                  "resource_route": "resource/rent-private-home-housing-community-wales-handoff",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"https://chris-page-gov.github.io/okf-uk-living/assertions/3f5f656d8ec3ea24f6a48e6c",</w:t>
      </w:r>
    </w:p>
    <w:p>
      <w:pPr>
        <w:pStyle w:val="GovernedJSON"/>
      </w:pPr>
      <w:r>
        <w:rPr>
          <w:rFonts w:ascii="Courier New" w:hAnsi="Courier New" w:eastAsia="Courier New"/>
          <w:color w:val="17212B"/>
          <w:sz w:val="16"/>
          <w:lang w:val="en-GB"/>
        </w:rPr>
        <w:t xml:space="preserve">                  "resource_route": "resource/rent-private-home-housing-community-northern-ireland-handoff",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"service-step/rent-private-home-ordinary-source-linked-route-follow-current-official-instructions",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"rent-private-home-primary",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"https://chris-page-gov.github.io/okf-uk-living/assertions/8bb19f31a7ef44331f1bcdeb",</w:t>
      </w:r>
    </w:p>
    <w:p>
      <w:pPr>
        <w:pStyle w:val="GovernedJSON"/>
      </w:pPr>
      <w:r>
        <w:rPr>
          <w:rFonts w:ascii="Courier New" w:hAnsi="Courier New" w:eastAsia="Courier New"/>
          <w:color w:val="17212B"/>
          <w:sz w:val="16"/>
          <w:lang w:val="en-GB"/>
        </w:rPr>
        <w:t xml:space="preserve">          "family_episode": "https://chris-page-gov.github.io/okf-uk-living/assertions/ebda552f025eb9372ea6c3a0"</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"service-episode/rent-private-home-exception-or-route-failure",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"https://chris-page-gov.github.io/okf-uk-living/assertions/54c8d05a61540d22153669af",</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"https://chris-page-gov.github.io/okf-uk-living/assertions/1177f862ee08ec71f5e8fd90",</w:t>
      </w:r>
    </w:p>
    <w:p>
      <w:pPr>
        <w:pStyle w:val="GovernedJSON"/>
      </w:pPr>
      <w:r>
        <w:rPr>
          <w:rFonts w:ascii="Courier New" w:hAnsi="Courier New" w:eastAsia="Courier New"/>
          <w:color w:val="17212B"/>
          <w:sz w:val="16"/>
          <w:lang w:val="en-GB"/>
        </w:rPr>
        <w:t xml:space="preserve">                  "resource_route": "resource/rent-private-home-rent-private-home-primary",</w:t>
      </w:r>
    </w:p>
    <w:p>
      <w:pPr>
        <w:pStyle w:val="GovernedJSON"/>
      </w:pPr>
      <w:r>
        <w:rPr>
          <w:rFonts w:ascii="Courier New" w:hAnsi="Courier New" w:eastAsia="Courier New"/>
          <w:color w:val="17212B"/>
          <w:sz w:val="16"/>
          <w:lang w:val="en-GB"/>
        </w:rPr>
        <w:t xml:space="preserve">                  "source_id": "rent-private-home-primary"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"https://chris-page-gov.github.io/okf-uk-living/assertions/69107f475b5584ba9b64a2d9",</w:t>
      </w:r>
    </w:p>
    <w:p>
      <w:pPr>
        <w:pStyle w:val="GovernedJSON"/>
      </w:pPr>
      <w:r>
        <w:rPr>
          <w:rFonts w:ascii="Courier New" w:hAnsi="Courier New" w:eastAsia="Courier New"/>
          <w:color w:val="17212B"/>
          <w:sz w:val="16"/>
          <w:lang w:val="en-GB"/>
        </w:rPr>
        <w:t xml:space="preserve">                  "resource_route": "resource/rent-private-home-housing-community-scotland-handoff",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"https://chris-page-gov.github.io/okf-uk-living/assertions/d13d3cd5bcadd8f25d551219",</w:t>
      </w:r>
    </w:p>
    <w:p>
      <w:pPr>
        <w:pStyle w:val="GovernedJSON"/>
      </w:pPr>
      <w:r>
        <w:rPr>
          <w:rFonts w:ascii="Courier New" w:hAnsi="Courier New" w:eastAsia="Courier New"/>
          <w:color w:val="17212B"/>
          <w:sz w:val="16"/>
          <w:lang w:val="en-GB"/>
        </w:rPr>
        <w:t xml:space="preserve">                  "resource_route": "resource/rent-private-home-housing-community-wales-handoff",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"https://chris-page-gov.github.io/okf-uk-living/assertions/c3ac7218f2674e8397b48081",</w:t>
      </w:r>
    </w:p>
    <w:p>
      <w:pPr>
        <w:pStyle w:val="GovernedJSON"/>
      </w:pPr>
      <w:r>
        <w:rPr>
          <w:rFonts w:ascii="Courier New" w:hAnsi="Courier New" w:eastAsia="Courier New"/>
          <w:color w:val="17212B"/>
          <w:sz w:val="16"/>
          <w:lang w:val="en-GB"/>
        </w:rPr>
        <w:t xml:space="preserve">                  "resource_route": "resource/rent-private-home-housing-community-northern-ireland-handoff",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"service-step/rent-private-home-exception-or-route-failure-resolve-route-boundary-or-failure",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"rent-private-home-primary",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"rent-private-home",</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Rent a private home\n\n## Place in the process\n\nThis topic sits within **Secure and move home** in the **Housing and community life** life-course\ndomain. What comes before depends on the person's situation and nation; the first\nsafe step is to select the current official route rather than assume one UK process.\n\n## What this family covers\n\nFind a private tenancy route, check the landlord or agent boundary and retain the agreement, inventory and payment records.\n\nThe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it.\n\nWhere a non-public provider is needed, start with the current public regulator, register or commissioning route; this bundle does not recommend providers.\n\n## Official routes\n\n- [England: Private renting](https://www.gov.uk/private-renting)\n- [Scotland: Housing and local services in Scotland](https://www.mygov.scot/browse/housing-local-services)\n- [Wales: Housing in Wales](https://www.gov.wales/housing)\n- [Northern Ireland: Property and housing in Northern Ireland](https://www.nidirect.gov.uk/information-and-services/property-and-housing)\n\nThese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**Secure and move home**,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"Secure and move home",</w:t>
      </w:r>
    </w:p>
    <w:p>
      <w:pPr>
        <w:pStyle w:val="GovernedJSON"/>
      </w:pPr>
      <w:r>
        <w:rPr>
          <w:rFonts w:ascii="Courier New" w:hAnsi="Courier New" w:eastAsia="Courier New"/>
          <w:color w:val="17212B"/>
          <w:sz w:val="16"/>
          <w:lang w:val="en-GB"/>
        </w:rPr>
        <w:t xml:space="preserve">      "source": "services/rent-private-home.md",</w:t>
      </w:r>
    </w:p>
    <w:p>
      <w:pPr>
        <w:pStyle w:val="GovernedJSON"/>
      </w:pPr>
      <w:r>
        <w:rPr>
          <w:rFonts w:ascii="Courier New" w:hAnsi="Courier New" w:eastAsia="Courier New"/>
          <w:color w:val="17212B"/>
          <w:sz w:val="16"/>
          <w:lang w:val="en-GB"/>
        </w:rPr>
        <w:t xml:space="preserve">      "title": "Rent a private home within Secure and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"secure-and-move-home",</w:t>
      </w:r>
    </w:p>
    <w:p>
      <w:pPr>
        <w:pStyle w:val="GovernedJSON"/>
      </w:pPr>
      <w:r>
        <w:rPr>
          <w:rFonts w:ascii="Courier New" w:hAnsi="Courier New" w:eastAsia="Courier New"/>
          <w:color w:val="17212B"/>
          <w:sz w:val="16"/>
          <w:lang w:val="en-GB"/>
        </w:rPr>
        <w:t xml:space="preserve">      "route": "enclosing-process/secure-and-move-home",</w:t>
      </w:r>
    </w:p>
    <w:p>
      <w:pPr>
        <w:pStyle w:val="GovernedJSON"/>
      </w:pPr>
      <w:r>
        <w:rPr>
          <w:rFonts w:ascii="Courier New" w:hAnsi="Courier New" w:eastAsia="Courier New"/>
          <w:color w:val="17212B"/>
          <w:sz w:val="16"/>
          <w:lang w:val="en-GB"/>
        </w:rPr>
        <w:t xml:space="preserve">      "title": "Secure and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"apply-for-social-housing",</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"dataset/apply-for-social-housing",</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social 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"buy-home",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"dataset/buy-home",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"Buy a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"get-homelessness-help",</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"dataset/get-homelessness-help",</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homelessness help"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"move-home",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"dataset/move-home",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"protect-tenancy-deposit",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"dataset/protect-tenancy-deposit",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"Protect a tenancy deposit"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"prove-right-to-rent",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"dataset/prove-right-to-rent",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"Prove the right to rent"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"register-for-council-tax",</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"dataset/register-for-council-tax",</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"Register for Council Tax"</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"https://chris-page-gov.github.io/okf-uk-living/assertions/a03dc34a05bc97596272b778",</w:t>
      </w:r>
    </w:p>
    <w:p>
      <w:pPr>
        <w:pStyle w:val="GovernedJSON"/>
      </w:pPr>
      <w:r>
        <w:rPr>
          <w:rFonts w:ascii="Courier New" w:hAnsi="Courier New" w:eastAsia="Courier New"/>
          <w:color w:val="17212B"/>
          <w:sz w:val="16"/>
          <w:lang w:val="en-GB"/>
        </w:rPr>
        <w:t xml:space="preserve">      "life_course_domain": "https://chris-page-gov.github.io/okf-uk-living/assertions/c2861b5f2045c53994ba5507"</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"dataset/rent-private-home",</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person is considering or starting a tenancy from a private landlord or letting agent."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"england_private_renting_guidance",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"rent-private-home-primary",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assess affordability, approve a property or interpret an individual tenancy."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"Ministry of Housing, Communities and Local Government",</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"https://chris-page-gov.github.io/okf-uk-living/assertions/dcad6d3ca83d9872c7333d6a",</w:t>
      </w:r>
    </w:p>
    <w:p>
      <w:pPr>
        <w:pStyle w:val="GovernedJSON"/>
      </w:pPr>
      <w:r>
        <w:rPr>
          <w:rFonts w:ascii="Courier New" w:hAnsi="Courier New" w:eastAsia="Courier New"/>
          <w:color w:val="17212B"/>
          <w:sz w:val="16"/>
          <w:lang w:val="en-GB"/>
        </w:rPr>
        <w:t xml:space="preserve">        "resource_id": "resource:rent-private-home:rent-private-home-primary",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"resource/rent-private-home-rent-private-home-primary",</w:t>
      </w:r>
    </w:p>
    <w:p>
      <w:pPr>
        <w:pStyle w:val="GovernedJSON"/>
      </w:pPr>
      <w:r>
        <w:rPr>
          <w:rFonts w:ascii="Courier New" w:hAnsi="Courier New" w:eastAsia="Courier New"/>
          <w:color w:val="17212B"/>
          <w:sz w:val="16"/>
          <w:lang w:val="en-GB"/>
        </w:rPr>
        <w:t xml:space="preserve">        "summary": "Introduces England private-renting rights, responsibilities and service handoffs.",</w:t>
      </w:r>
    </w:p>
    <w:p>
      <w:pPr>
        <w:pStyle w:val="GovernedJSON"/>
      </w:pPr>
      <w:r>
        <w:rPr>
          <w:rFonts w:ascii="Courier New" w:hAnsi="Courier New" w:eastAsia="Courier New"/>
          <w:color w:val="17212B"/>
          <w:sz w:val="16"/>
          <w:lang w:val="en-GB"/>
        </w:rPr>
        <w:t xml:space="preserve">        "title": "Private renting",</w:t>
      </w:r>
    </w:p>
    <w:p>
      <w:pPr>
        <w:pStyle w:val="GovernedJSON"/>
      </w:pPr>
      <w:r>
        <w:rPr>
          <w:rFonts w:ascii="Courier New" w:hAnsi="Courier New" w:eastAsia="Courier New"/>
          <w:color w:val="17212B"/>
          <w:sz w:val="16"/>
          <w:lang w:val="en-GB"/>
        </w:rPr>
        <w:t xml:space="preserve">        "url": "https://www.gov.uk/private-renting"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that an England housing rule or local route applies in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"https://chris-page-gov.github.io/okf-uk-living/assertions/135f7f7ea01f76c8cf48368e",</w:t>
      </w:r>
    </w:p>
    <w:p>
      <w:pPr>
        <w:pStyle w:val="GovernedJSON"/>
      </w:pPr>
      <w:r>
        <w:rPr>
          <w:rFonts w:ascii="Courier New" w:hAnsi="Courier New" w:eastAsia="Courier New"/>
          <w:color w:val="17212B"/>
          <w:sz w:val="16"/>
          <w:lang w:val="en-GB"/>
        </w:rPr>
        <w:t xml:space="preserve">        "resource_id": "resource:rent-private-home:housing-community-scotland-handoff",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"resource/rent-private-home-housing-community-scotland-handoff",</w:t>
      </w:r>
    </w:p>
    <w:p>
      <w:pPr>
        <w:pStyle w:val="GovernedJSON"/>
      </w:pPr>
      <w:r>
        <w:rPr>
          <w:rFonts w:ascii="Courier New" w:hAnsi="Courier New" w:eastAsia="Courier New"/>
          <w:color w:val="17212B"/>
          <w:sz w:val="16"/>
          <w:lang w:val="en-GB"/>
        </w:rPr>
        <w:t xml:space="preserve">        "summary": "Routes people to current Scottish housing, planning, local-tax and neighbourhood services.",</w:t>
      </w:r>
    </w:p>
    <w:p>
      <w:pPr>
        <w:pStyle w:val="GovernedJSON"/>
      </w:pPr>
      <w:r>
        <w:rPr>
          <w:rFonts w:ascii="Courier New" w:hAnsi="Courier New" w:eastAsia="Courier New"/>
          <w:color w:val="17212B"/>
          <w:sz w:val="16"/>
          <w:lang w:val="en-GB"/>
        </w:rPr>
        <w:t xml:space="preserve">        "title": "Housing and local services in Scotland",</w:t>
      </w:r>
    </w:p>
    <w:p>
      <w:pPr>
        <w:pStyle w:val="GovernedJSON"/>
      </w:pPr>
      <w:r>
        <w:rPr>
          <w:rFonts w:ascii="Courier New" w:hAnsi="Courier New" w:eastAsia="Courier New"/>
          <w:color w:val="17212B"/>
          <w:sz w:val="16"/>
          <w:lang w:val="en-GB"/>
        </w:rPr>
        <w:t xml:space="preserve">        "url": "https://www.mygov.scot/browse/housing-local-services"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determine a tenancy, planning, homelessness or adaptation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"https://chris-page-gov.github.io/okf-uk-living/assertions/9633ee5fe0116c9253b05c2c",</w:t>
      </w:r>
    </w:p>
    <w:p>
      <w:pPr>
        <w:pStyle w:val="GovernedJSON"/>
      </w:pPr>
      <w:r>
        <w:rPr>
          <w:rFonts w:ascii="Courier New" w:hAnsi="Courier New" w:eastAsia="Courier New"/>
          <w:color w:val="17212B"/>
          <w:sz w:val="16"/>
          <w:lang w:val="en-GB"/>
        </w:rPr>
        <w:t xml:space="preserve">        "resource_id": "resource:rent-private-home:housing-community-wales-handoff",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"resource/rent-private-home-housing-community-wales-handoff",</w:t>
      </w:r>
    </w:p>
    <w:p>
      <w:pPr>
        <w:pStyle w:val="GovernedJSON"/>
      </w:pPr>
      <w:r>
        <w:rPr>
          <w:rFonts w:ascii="Courier New" w:hAnsi="Courier New" w:eastAsia="Courier New"/>
          <w:color w:val="17212B"/>
          <w:sz w:val="16"/>
          <w:lang w:val="en-GB"/>
        </w:rPr>
        <w:t xml:space="preserve">        "summary": "Routes people to current Welsh housing policy, support and service information.",</w:t>
      </w:r>
    </w:p>
    <w:p>
      <w:pPr>
        <w:pStyle w:val="GovernedJSON"/>
      </w:pPr>
      <w:r>
        <w:rPr>
          <w:rFonts w:ascii="Courier New" w:hAnsi="Courier New" w:eastAsia="Courier New"/>
          <w:color w:val="17212B"/>
          <w:sz w:val="16"/>
          <w:lang w:val="en-GB"/>
        </w:rPr>
        <w:t xml:space="preserve">        "title": "Housing in Wales",</w:t>
      </w:r>
    </w:p>
    <w:p>
      <w:pPr>
        <w:pStyle w:val="GovernedJSON"/>
      </w:pPr>
      <w:r>
        <w:rPr>
          <w:rFonts w:ascii="Courier New" w:hAnsi="Courier New" w:eastAsia="Courier New"/>
          <w:color w:val="17212B"/>
          <w:sz w:val="16"/>
          <w:lang w:val="en-GB"/>
        </w:rPr>
        <w:t xml:space="preserve">        "url": "https://www.gov.wales/housing"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"England, Scotland and Wales housing rules do not establish Northern Ireland procedure."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"https://chris-page-gov.github.io/okf-uk-living/assertions/67bc69d413de00d90ca872ee",</w:t>
      </w:r>
    </w:p>
    <w:p>
      <w:pPr>
        <w:pStyle w:val="GovernedJSON"/>
      </w:pPr>
      <w:r>
        <w:rPr>
          <w:rFonts w:ascii="Courier New" w:hAnsi="Courier New" w:eastAsia="Courier New"/>
          <w:color w:val="17212B"/>
          <w:sz w:val="16"/>
          <w:lang w:val="en-GB"/>
        </w:rPr>
        <w:t xml:space="preserve">        "resource_id": "resource:rent-private-home:housing-community-northern-ireland-handoff",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"resource/rent-private-home-housing-community-northern-ireland-handoff",</w:t>
      </w:r>
    </w:p>
    <w:p>
      <w:pPr>
        <w:pStyle w:val="GovernedJSON"/>
      </w:pPr>
      <w:r>
        <w:rPr>
          <w:rFonts w:ascii="Courier New" w:hAnsi="Courier New" w:eastAsia="Courier New"/>
          <w:color w:val="17212B"/>
          <w:sz w:val="16"/>
          <w:lang w:val="en-GB"/>
        </w:rPr>
        <w:t xml:space="preserve">        "summary": "Routes people to current Northern Ireland property, housing and local-service information.",</w:t>
      </w:r>
    </w:p>
    <w:p>
      <w:pPr>
        <w:pStyle w:val="GovernedJSON"/>
      </w:pPr>
      <w:r>
        <w:rPr>
          <w:rFonts w:ascii="Courier New" w:hAnsi="Courier New" w:eastAsia="Courier New"/>
          <w:color w:val="17212B"/>
          <w:sz w:val="16"/>
          <w:lang w:val="en-GB"/>
        </w:rPr>
        <w:t xml:space="preserve">        "title": "Property and housing in Northern Ireland",</w:t>
      </w:r>
    </w:p>
    <w:p>
      <w:pPr>
        <w:pStyle w:val="GovernedJSON"/>
      </w:pPr>
      <w:r>
        <w:rPr>
          <w:rFonts w:ascii="Courier New" w:hAnsi="Courier New" w:eastAsia="Courier New"/>
          <w:color w:val="17212B"/>
          <w:sz w:val="16"/>
          <w:lang w:val="en-GB"/>
        </w:rPr>
        <w:t xml:space="preserve">        "url": "https://www.nidirect.gov.uk/information-and-services/property-and-housing"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"Rent a private home",</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"Understand the current tenancy, affordability, safety and complaint handoffs without the bundle recommending a property."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rent-private-home.html" TargetMode="External"/><Relationship Id="rId12" Type="http://schemas.openxmlformats.org/officeDocument/2006/relationships/hyperlink" Target="https://www.gov.uk/private-renting" TargetMode="External"/><Relationship Id="rId13" Type="http://schemas.openxmlformats.org/officeDocument/2006/relationships/hyperlink" Target="https://www.mygov.scot/browse/housing-local-services" TargetMode="External"/><Relationship Id="rId14" Type="http://schemas.openxmlformats.org/officeDocument/2006/relationships/hyperlink" Target="https://www.gov.wales/housing" TargetMode="External"/><Relationship Id="rId15" Type="http://schemas.openxmlformats.org/officeDocument/2006/relationships/hyperlink" Target="https://www.nidirect.gov.uk/information-and-services/property-and-hou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Rent a private home — governed family record</dc:title>
  <dc:subject>SharePoint and Microsoft 365 Copilot retrieval experiment</dc:subject>
  <dc:creator>OKF Explorer</dc:creator>
  <cp:keywords>OKF, Open Knowledge Format, SharePoint, Microsoft 365 Copilot, rent-private-home, private renting, find a rented home, tenant rights</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