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Accept a fixed penalty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accept-fixed-penalty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Confirm the issuing jurisdiction and terms before using the official acceptance and payment route and retaining confirmation.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4947baf985706a2f05499ff38375f25cb301473f109672ca2f7be0e799f16107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ba3fac0a12561bbdc3d51d76e17a400c3a446c330645df1d78a4b9428eb03f47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explore/ai/families/accept-fixed-penalty.html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https://chris-page-gov.github.io/okf-uk-living/explore/ai/families/accept-fixed-penalty.html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pay fixed penalty notice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conditional offer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avoid prosecution by penalty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has received a fixed penalty or conditional offer for an alleged offence.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that acceptance, points, payment and court alternatives depend on the exact notice.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dataset/accept-fixed-penalty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Transport enforcement (transport-enforcement)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life-course-domain/transport-enforcement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Respond to road notices and penalties (respond-to-road-notices-and-penalties)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enclosing-process/respond-to-road-notices-and-penalties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accept-fixed-penalty-primary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accept-fixed-penalty-primary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service-episode/accept-fixed-penalty-ordinary-source-linked-route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has received a fixed penalty or conditional offer for an alleged offence.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Confirm the issuing jurisdiction and terms before using the official acceptance and payment route and retaining confirmation.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service-step/accept-fixed-penalty-ordinary-source-linked-route-select-current-jurisdiction-route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accept-fixed-penalty-primary, transport-enforcement-scotland-handoff, transport-enforcement-northern-ireland-handoff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accept a fixed penalty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service-step/accept-fixed-penalty-ordinary-source-linked-route-follow-current-official-instructions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Confirm the issuing jurisdiction and terms before using the official acceptance and payment route and retaining confirmation.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accept-fixed-penalty-primary, transport-enforcement-scotland-handoff, transport-enforcement-northern-ireland-handoff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service-episode/accept-fixed-penalty-exception-or-route-failure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service-step/accept-fixed-penalty-exception-or-route-failure-resolve-route-boundary-or-failure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accept-fixed-penalty-primary, transport-enforcement-scotland-handoff, transport-enforcement-northern-ireland-handoff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Fixed penalty notices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https://www.gov.uk/speeding-penalties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Justice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accept-fixed-penalty-primary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resource/accept-fixed-penalty-accept-fixed-penalty-primary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england_wales_fixed_penalty_guidance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fixed-penalty payment and court-election boundaries in England and Wales.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advise whether to accept, calculate time or decide liability or mitigation.</w:t>
      </w:r>
    </w:p>
    <w:p>
      <w:pPr>
        <w:pStyle w:val="Heading2"/>
      </w:pPr>
      <w:r>
        <w:t>Scotland: Road safety, parking tickets, fines and bans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https://www.mygov.scot/browse/driving-transport/penalty-points-fines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resource/accept-fixed-penalty-transport-enforcement-scotland-handoff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road-safety, parking, fine and driving-ban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whether a notice, penalty, prosecution or appeal is valid.</w:t>
      </w:r>
    </w:p>
    <w:p>
      <w:pPr>
        <w:pStyle w:val="Heading2"/>
      </w:pPr>
      <w:r>
        <w:t>Northern Ireland: Motoring offences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https://www.nidirect.gov.uk/articles/fixed-penalties-motoring-offences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resource/accept-fixed-penalty-transport-enforcement-northern-ireland-handoff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motoring-offence, penalty and court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enforcement routes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Attend a driver awareness course — attend-driver-awareness-course;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private parking charge — challenge-private-parking-charge;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Identify the driver after a road offence — identify-driver-after-road-offence;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penalty points — manage-penalty-points;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council parking penalty — respond-to-council-parking-penalty;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speeding notice — respond-to-speeding-notice;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ccept-fixed-penalty.html" TargetMode="External"/><Relationship Id="rId12" Type="http://schemas.openxmlformats.org/officeDocument/2006/relationships/hyperlink" Target="https://www.gov.uk/speeding-penalties" TargetMode="External"/><Relationship Id="rId13" Type="http://schemas.openxmlformats.org/officeDocument/2006/relationships/hyperlink" Target="https://www.mygov.scot/browse/driving-transport/penalty-points-fines" TargetMode="External"/><Relationship Id="rId14" Type="http://schemas.openxmlformats.org/officeDocument/2006/relationships/hyperlink" Target="https://www.nidirect.gov.uk/articles/fixed-penalties-motoring-offen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Accept a fixed penalty — governed family record</dc:title>
  <dc:subject>SharePoint and Microsoft 365 Copilot retrieval experiment</dc:subject>
  <dc:creator>OKF Explorer</dc:creator>
  <cp:keywords>OKF, Open Knowledge Format, SharePoint, Microsoft 365 Copilot, accept-fixed-penalty, pay fixed penalty notice, conditional offer, avoid prosecution by penalty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