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Access dental care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access-dental-care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Find a dental provider using the current NHS route, confirm the appointment basis and use the urgent or commissioning handoff when routine access is unavailable.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e2b164713a1eba82de4d2330174e427fe5f46587b66eead818dd601513d4297b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333ddaeabfecdb509743c8ea69a17cc9921b77cbf419c76d6fe76366a4ffb321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explore/ai/families/access-dental-care.html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https://chris-page-gov.github.io/okf-uk-living/explore/ai/families/access-dental-care.html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NHS dentist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emergency dental appointment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NHS dental treatment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needs routine, urgent or specialist dental assessment or treatment.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the correct NHS or private boundary, current charges and urgent route without diagnosis.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dataset/access-dental-care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Health throughout life (health-throughout-life)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life-course-domain/health-throughout-life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Use routine and preventive healthcare (use-routine-and-preventive-healthcare)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enclosing-process/use-routine-and-preventive-healthcare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access-dental-care-primary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service-episode/access-dental-care-ordinary-source-linked-route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needs routine, urgent or specialist dental assessment or treatment.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Find a dental provider using the current NHS route, confirm the appointment basis and use the urgent or commissioning handoff when routine access is unavailable.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service-step/access-dental-care-ordinary-source-linked-route-select-current-jurisdiction-route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access-dental-care-primary, health-scotland-handoff, health-wales-handoff, health-northern-ireland-handoff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access dental care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service-step/access-dental-care-ordinary-source-linked-route-follow-current-official-instructions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Find a dental provider using the current NHS route, confirm the appointment basis and use the urgent or commissioning handoff when routine access is unavailable.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access-dental-care-primary, health-scotland-handoff, health-wales-handoff, health-northern-ireland-handoff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service-episode/access-dental-care-exception-or-route-failure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service-step/access-dental-care-exception-or-route-failure-resolve-route-boundary-or-failure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access-dental-care-primary, health-scotland-handoff, health-wales-handoff, health-northern-ireland-handoff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How to find an NHS dentist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https://www.nhs.uk/nhs-services/dentists/how-to-find-an-nhs-dentist/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access-dental-care-primary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resource/access-dental-care-access-dental-care-primary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england_dental_access_guidance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NHS dental access, waiting, additional-needs and urgent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guarantee an appointment, diagnose, quote a personal charge or establish devolved services.</w:t>
      </w:r>
    </w:p>
    <w:p>
      <w:pPr>
        <w:pStyle w:val="Heading2"/>
      </w:pPr>
      <w:r>
        <w:t>Scotland: NHS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https://www.nhsinform.scot/care-support-and-rights/nhs-services/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24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resource/access-dental-care-health-scotland-handoff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Scotland primary, community, urgent and specialist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correct service for an individual situation.</w:t>
      </w:r>
    </w:p>
    <w:p>
      <w:pPr>
        <w:pStyle w:val="Heading2"/>
      </w:pPr>
      <w:r>
        <w:t>Wales: NHS 111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https://111.wales.nhs.uk/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Ambulance Services NHS University Trust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resource/access-dental-care-health-wales-handoff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Wales service, symptom and urgent-care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replace emergency services or establish that NHS England routes apply in Wales.</w:t>
      </w:r>
    </w:p>
    <w:p>
      <w:pPr>
        <w:pStyle w:val="Heading2"/>
      </w:pPr>
      <w:r>
        <w:t>Northern Ireland: Health and Social Care Northern Ireland online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https://online.hscni.net/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resource/access-dental-care-health-northern-ireland-handoff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health and social-care organisations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responsible trust for an individual situation.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eye care — access-eye-care;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prescription — get-prescription;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sexual and reproductive healthcare — get-sexual-and-reproductive-healthcare;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vaccination — get-vaccination;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with a GP — register-with-gp;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pharmacy services — use-pharmacy-services;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screening service — use-screening-service;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ccess-dental-care.html" TargetMode="External"/><Relationship Id="rId12" Type="http://schemas.openxmlformats.org/officeDocument/2006/relationships/hyperlink" Target="https://www.nhs.uk/nhs-services/dentists/how-to-find-an-nhs-dentist/" TargetMode="External"/><Relationship Id="rId13" Type="http://schemas.openxmlformats.org/officeDocument/2006/relationships/hyperlink" Target="https://www.nhsinform.scot/care-support-and-rights/nhs-services/" TargetMode="External"/><Relationship Id="rId14" Type="http://schemas.openxmlformats.org/officeDocument/2006/relationships/hyperlink" Target="https://111.wales.nhs.uk/" TargetMode="External"/><Relationship Id="rId15" Type="http://schemas.openxmlformats.org/officeDocument/2006/relationships/hyperlink" Target="https://online.hscn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dental care — governed family record</dc:title>
  <dc:subject>SharePoint and Microsoft 365 Copilot retrieval experiment</dc:subject>
  <dc:creator>OKF Explorer</dc:creator>
  <cp:keywords>OKF, Open Knowledge Format, SharePoint, Microsoft 365 Copilot, access-dental-care, find NHS dentist, emergency dental appointment, NHS dental treatment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