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Access eye care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access-eye-care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Use the territorial eye-care route for routine testing, eligibility information, treatment referral or urgent assessment as the situation requires.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0e27dd2b6c2aa46fcd1cee587704a703fa0e48948e41e451c129655c65d4e544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782d428c74f1619f28d15e78caec9cddd3ba34f83bba891b66dff62d7667f043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explore/ai/families/access-eye-care.html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https://chris-page-gov.github.io/okf-uk-living/explore/ai/families/access-eye-care.html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find optician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NHS sight test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urgent eye problem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person needs a sight test, optical service or assessment of an eye problem.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Distinguish routine optical care, NHS help with costs and urgent clinical routes.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dataset/access-eye-care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Health throughout life (health-throughout-life)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life-course-domain/health-throughout-life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Use routine and preventive healthcare (use-routine-and-preventive-healthcare)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enclosing-process/use-routine-and-preventive-healthcare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access-eye-care-primary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health-wales-handoff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service-episode/access-eye-care-ordinary-source-linked-route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person needs a sight test, optical service or assessment of an eye problem.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Use the territorial eye-care route for routine testing, eligibility information, treatment referral or urgent assessment as the situation requires.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service-step/access-eye-care-ordinary-source-linked-route-select-current-jurisdiction-route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access-eye-care-primary, health-scotland-handoff, health-wales-handoff, health-northern-ireland-handoff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access eye care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service-step/access-eye-care-ordinary-source-linked-route-follow-current-official-instructions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territorial eye-care route for routine testing, eligibility information, treatment referral or urgent assessment as the situation requires.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access-eye-care-primary, health-scotland-handoff, health-wales-handoff, health-northern-ireland-handoff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service-episode/access-eye-care-exception-or-route-failure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service-step/access-eye-care-exception-or-route-failure-resolve-route-boundary-or-failure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access-eye-care-primary, health-scotland-handoff, health-wales-handoff, health-northern-ireland-handoff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England: Opticians and sight tests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https://www.nhs.uk/nhs-services/opticians/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NHS 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access-eye-care-primary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resource/access-eye-care-access-eye-care-primary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england_eye_care_guidance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England users to sight tests, optical services and NHS help-with-costs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diagnose an eye condition, decide eligibility, quote a charge or establish devolved routes.</w:t>
      </w:r>
    </w:p>
    <w:p>
      <w:pPr>
        <w:pStyle w:val="Heading2"/>
      </w:pPr>
      <w:r>
        <w:t>Scotland: NHS services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https://www.nhsinform.scot/care-support-and-rights/nhs-services/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NHS 24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resource/access-eye-care-health-scotland-handoff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scotland_health_service_handoff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NHS Scotland primary, community, urgent and specialist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diagnose, triage or establish the correct service for an individual situation.</w:t>
      </w:r>
    </w:p>
    <w:p>
      <w:pPr>
        <w:pStyle w:val="Heading2"/>
      </w:pPr>
      <w:r>
        <w:t>Wales: NHS 111 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https://111.wales.nhs.uk/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Welsh Ambulance Services NHS University Trust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resource/access-eye-care-health-wales-handoff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wales_health_service_handoff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NHS Wales service, symptom and urgent-care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replace emergency services or establish that NHS England routes apply in Wales.</w:t>
      </w:r>
    </w:p>
    <w:p>
      <w:pPr>
        <w:pStyle w:val="Heading2"/>
      </w:pPr>
      <w:r>
        <w:t>Northern Ireland: Health and Social Care Northern Ireland online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5">
        <w:r>
          <w:rPr>
            <w:color w:val="004D47"/>
            <w:u w:val="single"/>
          </w:rPr>
          <w:t>https://online.hscni.net/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Department of Health 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health-northern-ireland-handoff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resource/access-eye-care-health-northern-ireland-handoff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northern_ireland_health_service_handoff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people to current Northern Ireland health and social-care organisations and services.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Does not diagnose, triage or establish the responsible trust for an individual situation.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9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Access dental care — access-dental-care;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prescription — get-prescription;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sexual and reproductive healthcare — get-sexual-and-reproductive-healthcare;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vaccination — get-vaccination;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Register with a GP — register-with-gp;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pharmacy services — use-pharmacy-services;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Use a screening service — use-screening-service;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  <w:abstractNum w:abstractNumId="18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access-eye-care.html" TargetMode="External"/><Relationship Id="rId12" Type="http://schemas.openxmlformats.org/officeDocument/2006/relationships/hyperlink" Target="https://www.nhs.uk/nhs-services/opticians/" TargetMode="External"/><Relationship Id="rId13" Type="http://schemas.openxmlformats.org/officeDocument/2006/relationships/hyperlink" Target="https://www.nhsinform.scot/care-support-and-rights/nhs-services/" TargetMode="External"/><Relationship Id="rId14" Type="http://schemas.openxmlformats.org/officeDocument/2006/relationships/hyperlink" Target="https://111.wales.nhs.uk/" TargetMode="External"/><Relationship Id="rId15" Type="http://schemas.openxmlformats.org/officeDocument/2006/relationships/hyperlink" Target="https://online.hscni.net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Access eye care — governed family record</dc:title>
  <dc:subject>SharePoint and Microsoft 365 Copilot retrieval experiment</dc:subject>
  <dc:creator>OKF Explorer</dc:creator>
  <cp:keywords>OKF, Open Knowledge Format, SharePoint, Microsoft 365 Copilot, access-eye-care, find optician, NHS sight test, urgent eye problem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