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mental healthcare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access-mental-healthcare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routine, self-referral, urgent or emergency mental-health route for the nation and contact the current responsible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677249f8a14f31a2cee70d8b04345d631ab1a387960f20b65c1777e767f8f0d7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ed5d5810c1156c9f7e54080589427d6795028e70cf5f8231480515c12183a080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explore/ai/families/access-mental-healthcare.html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https://chris-page-gov.github.io/okf-uk-living/explore/ai/families/access-mental-healthcare.html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mental health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crisis mental health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talking therapies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information, assessment, treatment or urgent support for mental health.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Recognise urgent boundaries and find the commissioned service without diagnosis or triage by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dataset/access-mental-healthcare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specialist, urgent and health-redress routes (use-specialist-urgent-and-health-redress-routes)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enclosing-process/use-specialist-urgent-and-health-redress-routes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access-mental-healthcare-primary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service-episode/access-mental-healthcare-ordinary-source-linked-route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information, assessment, treatment or urgent support for mental health.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routine, self-referral, urgent or emergency mental-health route for the nation and contact the current responsible service.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service-step/access-mental-healthcare-ordinary-source-linked-route-select-current-jurisdiction-route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access-mental-healthcare-primary,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mental healthcare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service-step/access-mental-healthcare-ordinary-source-linked-route-follow-current-official-instructions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routine, self-referral, urgent or emergency mental-health route for the nation and contact the current responsible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access-mental-healthcare-primary,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service-episode/access-mental-healthcare-exception-or-route-failure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service-step/access-mental-healthcare-exception-or-route-failure-resolve-route-boundary-or-failure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access-mental-healthcare-primary,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NHS mental health 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https://www.nhs.uk/nhs-services/mental-health-services/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access-mental-healthcare-primary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resource/access-mental-healthcare-access-mental-healthcare-primary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england_mental_health_service_guidance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users to urgent help, talking therapies and specialist mental-health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assess risk, provide crisis support or establish devolved services.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resource/access-mental-healthcare-health-scotland-handoff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resource/access-mental-healthcare-health-wales-handoff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resource/access-mental-healthcare-health-northern-ireland-handoff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Complain about NHS care — complain-about-nhs-care;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hospital referral and treatment — receive-hospital-referral-and-treatment;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urgent and emergency health services — use-urgent-and-emergency-health-services;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mental-healthcare.html" TargetMode="External"/><Relationship Id="rId12" Type="http://schemas.openxmlformats.org/officeDocument/2006/relationships/hyperlink" Target="https://www.nhs.uk/nhs-services/mental-health-service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mental healthcare — governed family record</dc:title>
  <dc:subject>SharePoint and Microsoft 365 Copilot retrieval experiment</dc:subject>
  <dc:creator>OKF Explorer</dc:creator>
  <cp:keywords>OKF, Open Knowledge Format, SharePoint, Microsoft 365 Copilot, access-mental-healthcare, mental health support, crisis mental health help, talking therapies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