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mobility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relevant benefit, concession, vehicle, parking or assisted-travel route and apply through the responsible authority or regulated scheme.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a6f319447319d8374b07a8a925801cd52f22e19c74d264bc45aad32b3aafba36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13f10b0920f9173dd25a64e334b3e63386e5964aaab0d6ee853b07826166a8a2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explore/ai/families/access-mobility-support.html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https://chris-page-gov.github.io/okf-uk-living/explore/ai/families/access-mobility-support.html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transport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mobility vehicle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accessible travel assistance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needs financial, vehicle or service support for mobility.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separate schemes without combining their eligibility or provider identities.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dataset/access-mobility-support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service-episode/access-mobility-support-ordinary-source-linked-route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needs financial, vehicle or service support for mobility.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relevant benefit, concession, vehicle, parking or assisted-travel route and apply through the responsible authority or regulated scheme.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service-step/access-mobility-support-ordinary-source-linked-route-select-current-jurisdiction-route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mobility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service-step/access-mobility-support-ordinary-source-linked-route-follow-current-official-instructions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relevant benefit, concession, vehicle, parking or assisted-travel route and apply through the responsible authority or regulated scheme.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service-episode/access-mobility-support-exception-or-route-failure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service-step/access-mobility-support-exception-or-route-failure-resolve-route-boundary-or-failure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Vehicles and transport for disabled people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https://www.gov.uk/financial-help-disabled/vehicles-and-transport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access-mobility-support-primary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resource/access-mobility-support-access-mobility-support-primary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great_britain_disability_mobility_handoff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vehicle, tax, parking and transport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eligibility, recommend a vehicle or provider, or establish Northern Ireland routes.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resource/access-mobility-support-disability-care-scotland-handoff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resource/access-mobility-support-disability-care-wales-handoff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resource/access-mobility-support-disability-care-northern-ireland-handoff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supported decision representation — arrange-supported-decision-representation;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care or disability-benefit decision — challenge-care-or-disability-benefit-decision;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mental-capacity support — get-mental-capacity-support;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workplace disability adjustment — obtain-workplace-disability-adjustment;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adult safeguarding concern — report-adult-safeguarding-concern;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mobility-support.html" TargetMode="External"/><Relationship Id="rId12" Type="http://schemas.openxmlformats.org/officeDocument/2006/relationships/hyperlink" Target="https://www.gov.uk/financial-help-disabled/vehicles-and-transport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mobility support — governed family record</dc:title>
  <dc:subject>SharePoint and Microsoft 365 Copilot retrieval experiment</dc:subject>
  <dc:creator>OKF Explorer</dc:creator>
  <cp:keywords>OKF, Open Knowledge Format, SharePoint, Microsoft 365 Copilot, access-mobility-support, disability transport help, mobility vehicle support, accessible travel assistance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