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school health support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access-school-health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the current school-health or clinical route for a child's health need during the school years.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f306ffaef25e5badbcb82507c1b6e2508d8dfdc7405048266000a643ebd9870c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48820433e4067771ce75741736ddff4f8e9953974b202b3a46c00b1d5fba7c38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explore/ai/families/access-school-health.html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https://chris-page-gov.github.io/okf-uk-living/explore/ai/families/access-school-health.html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school nurse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health support at school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child or family needs preventive, routine or condition-related health support connected with school.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the accountable health and school contact without relying on the bundle for clinical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dataset/access-school-health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School years (school-years)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life-course-domain/school-years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Receive school support and outcomes (receive-school-support-and-outcomes)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enclosing-process/receive-school-support-and-outcomes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access-school-health-primary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service-episode/access-school-health-ordinary-source-linked-route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child or family needs preventive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the current school-health or clinical route for a child's health need during the school years.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service-step/access-school-health-ordinary-source-linked-route-select-current-jurisdiction-route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access-school-health-primary, school-years-scotland-handoff, school-years-wales-handoff, school-years-northern-ireland-handoff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school health support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service-step/access-school-health-ordinary-source-linked-route-follow-current-official-instructions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the current school-health or clinical route for a child's health need during the school years.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access-school-health-primary, school-years-scotland-handoff, school-years-wales-handoff, school-years-northern-ireland-handoff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service-episode/access-school-health-exception-or-route-failure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service-step/access-school-health-exception-or-route-failure-resolve-route-boundary-or-failure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access-school-health-primary, school-years-scotland-handoff, school-years-wales-handoff, school-years-northern-ireland-handoff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Is my child too ill for school?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https://www.nhs.uk/live-well/is-my-child-too-ill-for-school/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access-school-health-primary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resource/access-school-health-access-school-health-primary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england_school_health_guidance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an England NHS handoff for common illness, school attendance and clinical help.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diagnose, assess urgency or replace the child's clinician or school-health service.</w:t>
      </w:r>
    </w:p>
    <w:p>
      <w:pPr>
        <w:pStyle w:val="Heading2"/>
      </w:pPr>
      <w:r>
        <w:t>Scotland: School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resource/access-school-health-school-years-scotland-handoff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school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Wales: Education and skills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resource/access-school-health-school-years-wales-handoff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education services, policy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resource/access-school-health-school-years-northern-ireland-handoff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northern_ireland_school_service_discovery_handoff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education services and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family-specific eligibility rule, deadline or outcome.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Challenge a school exclusion — challenge-school-exclusion;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school SEND support — get-school-send-support;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school safeguarding concern — report-school-safeguarding-concern;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Sit public examinations — sit-public-examinations;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Support a child in care in education — support-child-in-care-education;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school-health.html" TargetMode="External"/><Relationship Id="rId12" Type="http://schemas.openxmlformats.org/officeDocument/2006/relationships/hyperlink" Target="https://www.nhs.uk/live-well/is-my-child-too-ill-for-school/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school health support — governed family record</dc:title>
  <dc:subject>SharePoint and Microsoft 365 Copilot retrieval experiment</dc:subject>
  <dc:creator>OKF Explorer</dc:creator>
  <cp:keywords>OKF, Open Knowledge Format, SharePoint, Microsoft 365 Copilot, access-school-health, school nurse, health support at school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