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Appeal a school admission decision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appeal-school-admission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applicable independent appeal route after an admissions authority refuses a preferred school place.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70ae0bf2082f1fd567b2e4aa75bd6f5174d9ab49bce3541cd1baa42d91a4fd32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508a854228412372cf9ffd5bf893215ecd51870c6800fb7e5a5de71ab91949ac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explore/ai/families/appeal-school-admission.html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https://chris-page-gov.github.io/okf-uk-living/explore/ai/families/appeal-school-admission.html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school place appeal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challenge refused school admission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school-place application has been refused and the applicant wants the decision reviewed.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appeal body, deadline, evidence boundary and decision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dataset/appeal-school-admission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attend school (enter-and-attend-school)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enclosing-process/enter-and-attend-school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appeal-school-admission-primary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service-episode/appeal-school-admission-ordinary-source-linked-route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school-place application has been refused and the applicant wants the decision reviewed.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applicable independent appeal route after an admissions authority refuses a preferred school place.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service-step/appeal-school-admission-ordinary-source-linked-route-select-current-jurisdiction-route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appeal-school-admission-primary,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appeal a school admission decision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service-step/appeal-school-admission-ordinary-source-linked-route-follow-current-official-instructions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applicable independent appeal route after an admissions authority refuses a preferred school place.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appeal-school-admission-primary,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service-episode/appeal-school-admission-exception-or-route-failure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service-step/appeal-school-admission-exception-or-route-failure-resolve-route-boundary-or-failure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appeal-school-admission-primary,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Appealing a school's decision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https://www.gov.uk/schools-admissions/appealing-a-schools-decision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appeal-school-admission-primary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resource/appeal-school-admission-appeal-school-admission-primary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england_school_admission_appeal_guidance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England school-admission appeal route and hearing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predict or decide an appeal.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resource/appeal-school-admission-school-years-scotland-handoff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resource/appeal-school-admission-school-years-wales-handoff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resource/appeal-school-admission-school-years-northern-ireland-handoff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free school meals — apply-for-free-school-meals;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school place — apply-for-school-place;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school transport — arrange-school-transport;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Choose home education — choose-home-education;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school attendance duties — meet-school-attendance-duty;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eal-school-admission.html" TargetMode="External"/><Relationship Id="rId12" Type="http://schemas.openxmlformats.org/officeDocument/2006/relationships/hyperlink" Target="https://www.gov.uk/schools-admissions/appealing-a-schools-decision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Appeal a school admission decision — governed family record</dc:title>
  <dc:subject>SharePoint and Microsoft 365 Copilot retrieval experiment</dc:subject>
  <dc:creator>OKF Explorer</dc:creator>
  <cp:keywords>OKF, Open Knowledge Format, SharePoint, Microsoft 365 Copilot, appeal-school-admission, school place appeal, challenge refused school admission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