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Appeal to a traffic penalty tribunal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appeal-to-traffic-penalty-tribunal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tribunal named by the enforcement notice after the required authority stage and submit the evidence requested by that forum.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5d60e549cb6a104b45b2e0d17c27e877436a3afa4409e2798e25ac553beea2b2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85c77e400abacf2c62e15ac91e012fc7d21ffc08848cdef27054273e8a4c3404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explore/ai/families/appeal-to-traffic-penalty-tribunal.html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https://chris-page-gov.github.io/okf-uk-living/explore/ai/families/appeal-to-traffic-penalty-tribunal.html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parking tribunal appeal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traffic penalty adjudicator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rejected PCN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statutory traffic or parking representation has been rejected and a tribunal appeal may be available.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correct adjudication body and stage without assuming one tribunal serves every nation or notice type.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dataset/appeal-to-traffic-penalty-tribunal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Challenge restriction, removal or prosecution (challenge-restriction-removal-or-prosecution)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enclosing-process/challenge-restriction-removal-or-prosecution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appeal-to-traffic-penalty-tribunal-primary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appeal-to-traffic-penalty-tribunal-primary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service-episode/appeal-to-traffic-penalty-tribunal-ordinary-source-linked-route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statutory traffic or parking representation has been rejected and a tribunal appeal may be 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tribunal named by the enforcement notice after the required authority stage and submit the evidence requested by that forum.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service-step/appeal-to-traffic-penalty-tribunal-ordinary-source-linked-route-select-current-jurisdiction-route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appeal-to-traffic-penalty-tribunal-primary,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appeal to a traffic penalty tribunal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service-step/appeal-to-traffic-penalty-tribunal-ordinary-source-linked-route-follow-current-official-instructions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tribunal named by the enforcement notice after the required authority stage and submit the evidence requested by that forum.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appeal-to-traffic-penalty-tribunal-primary,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service-episode/appeal-to-traffic-penalty-tribunal-exception-or-route-failure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service-step/appeal-to-traffic-penalty-tribunal-exception-or-route-failure-resolve-route-boundary-or-failure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appeal-to-traffic-penalty-tribunal-primary,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Challenge a parking ticket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https://www.gov.uk/parking-tickets/challenging-a-ticket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appeal-to-traffic-penalty-tribunal-primary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resource/appeal-to-traffic-penalty-tribunal-appeal-to-traffic-penalty-tribunal-primary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england_wales_parking_tribunal_guidance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council challenge stages and tribunal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select the forum, calculate time, assess grounds or predict an adjudicator's decision.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resource/appeal-to-traffic-penalty-tribunal-transport-enforcement-scotland-handoff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resource/appeal-to-traffic-penalty-tribunal-transport-enforcement-northern-ireland-handoff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Contest a road-user charge — contest-road-user-charge;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driving disqualification — respond-to-driving-disqualification;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transport prosecution — respond-to-transport-prosecution;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vehicle clamping or removal — respond-to-vehicle-clamping-or-removal;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eal-to-traffic-penalty-tribunal.html" TargetMode="External"/><Relationship Id="rId12" Type="http://schemas.openxmlformats.org/officeDocument/2006/relationships/hyperlink" Target="https://www.gov.uk/parking-tickets/challenging-a-ticket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Appeal to a traffic penalty tribunal — governed family record</dc:title>
  <dc:subject>SharePoint and Microsoft 365 Copilot retrieval experiment</dc:subject>
  <dc:creator>OKF Explorer</dc:creator>
  <cp:keywords>OKF, Open Knowledge Format, SharePoint, Microsoft 365 Copilot, appeal-to-traffic-penalty-tribunal, parking tribunal appeal, traffic penalty adjudicator, appeal rejected PCN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