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Apply for adoption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apply-for-adoption-support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the responsible adoption service's assessment, funded-support and review handoffs after an adoption.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a11103c3c405a2c4149c5552b7625f53cc4b343d4ffb5d2de0b90a779c95043d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0e0da425883e410b4992d6382f39581843cc56e981e917dc4b73e261ce96dfdb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explore/ai/families/apply-for-adoption-support.html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https://chris-page-gov.github.io/okf-uk-living/explore/ai/families/apply-for-adoption-support.html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post-adoption support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adoption support assessment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adopted child, adoptive family or other eligible person needs adoption-related support.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accountable adoption service, assessment route and current fund or complaint handoff.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dataset/apply-for-adoption-support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Early years (early-years)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life-course-domain/early-years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Support early development and safety (support-early-development-and-safety)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enclosing-process/support-early-development-and-safety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apply-for-adoption-support-primary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service-episode/apply-for-adoption-support-ordinary-source-linked-route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adopted child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the responsible adoption service's assessment, funded-support and review handoffs after an adoption.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service-step/apply-for-adoption-support-ordinary-source-linked-route-select-current-jurisdiction-route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apply-for-adoption-support-primary, early-years-scotland-handoff, early-years-wales-handoff, early-years-northern-ireland-handoff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apply for adoption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service-step/apply-for-adoption-support-ordinary-source-linked-route-follow-current-official-instructions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the responsible adoption service's assessment, funded-support and review handoffs after an adoption.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apply-for-adoption-support-primary, early-years-scotland-handoff, early-years-wales-handoff, early-years-northern-ireland-handoff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service-episode/apply-for-adoption-support-exception-or-route-failure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service-step/apply-for-adoption-support-exception-or-route-failure-resolve-route-boundary-or-failure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apply-for-adoption-support-primary, early-years-scotland-handoff, early-years-wales-handoff, early-years-northern-ireland-handoff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Adoption and Special Guardianship Support Fund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https://www.gov.uk/guidance/adoption-and-special-guardianship-support-fund-asgsf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apply-for-adoption-support-primary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resource/apply-for-adoption-support-apply-for-adoption-support-primary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england_adoption_support_fund_guidance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the England fund and adoption-service assessment handoff for eligible therapeutic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need, determine eligibility, recommend a provider, approve funding or establish another nation's support.</w:t>
      </w:r>
    </w:p>
    <w:p>
      <w:pPr>
        <w:pStyle w:val="Heading2"/>
      </w:pPr>
      <w:r>
        <w:t>Scotland: Help with childcare costs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https://www.mygov.scot/childcare-costs-help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resource/apply-for-adoption-support-early-years-scotland-handoff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scotland_childcare_support_handoff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in Scotland to current funded childcare and childcare-cost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 separate development, health, safeguarding, library or registration rule.</w:t>
      </w:r>
    </w:p>
    <w:p>
      <w:pPr>
        <w:pStyle w:val="Heading2"/>
      </w:pPr>
      <w:r>
        <w:t>Wales: Childcare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resource/apply-for-adoption-support-early-years-wales-handoff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wales_childcare_and_early_years_handoff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and providers in Wales to current childcare and early-years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resource/apply-for-adoption-support-early-years-northern-ireland-handoff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northern_ireland_early_years_discovery_handoff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education, childcare and early-years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health visiting — access-health-visiting;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early-years development support — get-early-years-development-support;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early-years SEND support — get-early-years-send-support;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child safeguarding concern — report-child-safeguarding-concern;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pply-for-adoption-support.html" TargetMode="External"/><Relationship Id="rId12" Type="http://schemas.openxmlformats.org/officeDocument/2006/relationships/hyperlink" Target="https://www.gov.uk/guidance/adoption-and-special-guardianship-support-fund-asgsf" TargetMode="External"/><Relationship Id="rId13" Type="http://schemas.openxmlformats.org/officeDocument/2006/relationships/hyperlink" Target="https://www.mygov.scot/childcare-costs-help" TargetMode="External"/><Relationship Id="rId14" Type="http://schemas.openxmlformats.org/officeDocument/2006/relationships/hyperlink" Target="https://www.gov.wales/childcare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Apply for adoption support — governed family record</dc:title>
  <dc:subject>SharePoint and Microsoft 365 Copilot retrieval experiment</dc:subject>
  <dc:creator>OKF Explorer</dc:creator>
  <cp:keywords>OKF, Open Knowledge Format, SharePoint, Microsoft 365 Copilot, apply-for-adoption-support, post-adoption support, adoption support assessment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