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free school meals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current school-meal support route and submit an application where one is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abdce3063083c397bca7fe18a0be116f18daa7e948e53302ec0ab7068a52fc13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343cd0ebcd84dd874153481ddfe9c4f56a0e5fc0c5a8cca064d15a051d49cd66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explore/ai/families/apply-for-free-school-meals.html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https://chris-page-gov.github.io/okf-uk-living/explore/ai/families/apply-for-free-school-meals.html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meal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lunches at school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needs to check or request help with school meal costs.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Locate the responsible authority and current application or automatic-entitlement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dataset/apply-for-free-school-meals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service-episode/apply-for-free-school-meals-ordinary-source-linked-route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needs to check or request help with school meal costs.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current school-meal support route and submit an application where one is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service-step/apply-for-free-school-meals-ordinary-source-linked-route-select-current-jurisdiction-route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free school meals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service-step/apply-for-free-school-meals-ordinary-source-linked-route-follow-current-official-instructions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current school-meal support route and submit an application where one is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service-episode/apply-for-free-school-meals-exception-or-route-failure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service-step/apply-for-free-school-meals-exception-or-route-failure-resolve-route-boundary-or-failure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free school meals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https://www.gov.uk/apply-free-school-meals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apply-for-free-school-meals-primary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resource/apply-for-free-school-meals-apply-for-free-school-meals-primary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england_free_school_meals_discovery_service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applicants to the responsible council's school-meal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household entitlement or establish another nation's offer.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resource/apply-for-free-school-meals-school-years-scotland-handoff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resource/apply-for-free-school-meals-school-years-wales-handoff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resource/apply-for-free-school-meals-school-years-northern-ireland-handoff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school admission decision — appeal-school-admission;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school place — apply-for-school-place;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school transport — arrange-school-transport;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Choose home education — choose-home-education;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school attendance duties — meet-school-attendance-duty;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free-school-meals.html" TargetMode="External"/><Relationship Id="rId12" Type="http://schemas.openxmlformats.org/officeDocument/2006/relationships/hyperlink" Target="https://www.gov.uk/apply-free-school-meal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free school meals — governed family record</dc:title>
  <dc:subject>SharePoint and Microsoft 365 Copilot retrieval experiment</dc:subject>
  <dc:creator>OKF Explorer</dc:creator>
  <cp:keywords>OKF, Open Knowledge Format, SharePoint, Microsoft 365 Copilot, apply-for-free-school-meals, school meal support, free lunches at school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