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Apply for a further education course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apply-for-further-education-course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 suitable further-education course and follow the provider's admission and funding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8c8b4c913bc6d4090a98ac16e83a781a0196f64ccd4a8028a309406810a74629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a6ca8f89c2786d028edb01676f1f261e6b97e72b7e5729f36d279ad7f9592c0b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explore/ai/families/apply-for-further-education-course.html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https://chris-page-gov.github.io/okf-uk-living/explore/ai/families/apply-for-further-education-course.html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a college course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for FE study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learner wants study after secondary education outside an undergraduate or graduate degree.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Compare governed course information and reach the accountable provider application.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dataset/apply-for-further-education-course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fund post-school study (enter-and-fund-post-school-study)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enclosing-process/enter-and-fund-post-school-study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apply-for-further-education-course-primary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service-episode/apply-for-further-education-course-ordinary-source-linked-route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learner wants study after secondary education outside an undergraduate or graduate degree.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 suitable further-education course and follow the provider's admission and funding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service-step/apply-for-further-education-course-ordinary-source-linked-route-select-current-jurisdiction-route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apply-for-further-education-course-primary,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apply for a further education course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service-step/apply-for-further-education-course-ordinary-source-linked-route-follow-current-official-instructions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 suitable further-education course and follow the provider's admission and funding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apply-for-further-education-course-primary,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service-episode/apply-for-further-education-course-exception-or-route-failure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service-step/apply-for-further-education-course-exception-or-route-failure-resolve-route-boundary-or-failure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apply-for-further-education-course-primary,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Further education courses and funding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https://www.gov.uk/further-education-courses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apply-for-further-education-course-primary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resource/apply-for-further-education-course-apply-for-further-education-course-primary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england_further_education_discovery_guidance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further-education course search and funding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provider, admit a learner or award funding.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resource/apply-for-further-education-course-post-school-study-scotland-handoff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resource/apply-for-further-education-course-post-school-study-wales-handoff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resource/apply-for-further-education-course-post-school-study-northern-ireland-handoff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adult skills training — access-adult-skills-training;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to university — apply-to-university;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student accommodation — arrange-student-accommodation;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student council tax disregard — claim-student-council-tax-disregard;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Disabled Students' Allowance — get-disabled-students-allowance;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student finance — get-student-finance;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health services as a student — register-with-health-services-as-student;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pply-for-further-education-course.html" TargetMode="External"/><Relationship Id="rId12" Type="http://schemas.openxmlformats.org/officeDocument/2006/relationships/hyperlink" Target="https://www.gov.uk/further-education-course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Apply for a further education course — governed family record</dc:title>
  <dc:subject>SharePoint and Microsoft 365 Copilot retrieval experiment</dc:subject>
  <dc:creator>OKF Explorer</dc:creator>
  <cp:keywords>OKF, Open Knowledge Format, SharePoint, Microsoft 365 Copilot, apply-for-further-education-course, find a college course, apply for FE study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