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Apply for a home adaptation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apply-for-home-adaptation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Request the applicable needs, housing and grant assessments before arranging eligible accessibility work.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58ae5e8d996ea88a2da0e50d91dde7ff5980d2cb1dd1737077705a2990fb5f71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a95ba019825f20f399aa3fab5aebde12eaca75abfad941cebaf54c7bd4f8bdef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explore/ai/families/apply-for-home-adaptation.html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https://chris-page-gov.github.io/okf-uk-living/explore/ai/families/apply-for-home-adaptation.html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disabled facilities grant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adapt home for disability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home accessibility changes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disabled person or household needs changes that support safe access or independent living at home.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Coordinate social-care, landlord, grant and building-work boundaries without the bundle assessing clinical need.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dataset/apply-for-home-adaptation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Housing and community life (housing-and-community)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life-course-domain/housing-and-community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Adapt, develop and protect home and neighbourhood (adapt-develop-and-protect-home-and-neighbourhood)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enclosing-process/adapt-develop-and-protect-home-and-neighbourhood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apply-for-home-adaptation-primary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service-episode/apply-for-home-adaptation-ordinary-source-linked-route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disabled person or household needs changes that support safe access or independent living at home.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Request the applicable needs, housing and grant assessments before arranging eligible accessibility work.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service-step/apply-for-home-adaptation-ordinary-source-linked-route-select-current-jurisdiction-route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apply-for-home-adaptation-primary, housing-community-scotland-handoff, housing-community-wales-handoff, housing-community-northern-ireland-handoff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apply for a home adaptation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service-step/apply-for-home-adaptation-ordinary-source-linked-route-follow-current-official-instructions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Request the applicable needs, housing and grant assessments before arranging eligible accessibility work.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apply-for-home-adaptation-primary, housing-community-scotland-handoff, housing-community-wales-handoff, housing-community-northern-ireland-handoff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service-episode/apply-for-home-adaptation-exception-or-route-failure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service-step/apply-for-home-adaptation-exception-or-route-failure-resolve-route-boundary-or-failure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apply-for-home-adaptation-primary, housing-community-scotland-handoff, housing-community-wales-handoff, housing-community-northern-ireland-handoff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Disabled Facilities Grants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https://www.gov.uk/disabled-facilities-grants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apply-for-home-adaptation-primary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resource/apply-for-home-adaptation-apply-for-home-adaptation-primary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england_wales_home_adaptation_grant_guidance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England and Wales grant purposes, local-council applications and assessment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need, eligibility, consent, planning, costs or contractor suitability.</w:t>
      </w:r>
    </w:p>
    <w:p>
      <w:pPr>
        <w:pStyle w:val="Heading2"/>
      </w:pPr>
      <w:r>
        <w:t>Scotland: Housing and local services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https://www.mygov.scot/browse/housing-local-services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resource/apply-for-home-adaptation-housing-community-scotland-handoff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housing, planning, local-tax and neighbourhood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that an England housing rule or local route applies in Scotland.</w:t>
      </w:r>
    </w:p>
    <w:p>
      <w:pPr>
        <w:pStyle w:val="Heading2"/>
      </w:pPr>
      <w:r>
        <w:t>Wales: Housing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https://www.gov.wales/housing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resource/apply-for-home-adaptation-housing-community-wales-handoff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housing policy, support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determine a tenancy, planning, homelessness or adaptation decision.</w:t>
      </w:r>
    </w:p>
    <w:p>
      <w:pPr>
        <w:pStyle w:val="Heading2"/>
      </w:pPr>
      <w:r>
        <w:t>Northern Ireland: Property and housing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https://www.nidirect.gov.uk/information-and-services/property-and-housing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housing-community-northern-ireland-handoff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resource/apply-for-home-adaptation-housing-community-northern-ireland-handoff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northern_ireland_housing_discovery_handoff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property, housing and local-service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England, Scotland and Wales housing rules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Meet building regulations — meet-building-regulations;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noise or pest nuisance — report-noise-or-pest-nuisance;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Seek planning permission — seek-planning-permission;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pply-for-home-adaptation.html" TargetMode="External"/><Relationship Id="rId12" Type="http://schemas.openxmlformats.org/officeDocument/2006/relationships/hyperlink" Target="https://www.gov.uk/disabled-facilities-grants" TargetMode="External"/><Relationship Id="rId13" Type="http://schemas.openxmlformats.org/officeDocument/2006/relationships/hyperlink" Target="https://www.mygov.scot/browse/housing-local-services" TargetMode="External"/><Relationship Id="rId14" Type="http://schemas.openxmlformats.org/officeDocument/2006/relationships/hyperlink" Target="https://www.gov.wales/housing" TargetMode="External"/><Relationship Id="rId15" Type="http://schemas.openxmlformats.org/officeDocument/2006/relationships/hyperlink" Target="https://www.nidirect.gov.uk/information-and-services/property-and-hous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Apply for a home adaptation — governed family record</dc:title>
  <dc:subject>SharePoint and Microsoft 365 Copilot retrieval experiment</dc:subject>
  <dc:creator>OKF Explorer</dc:creator>
  <cp:keywords>OKF, Open Knowledge Format, SharePoint, Microsoft 365 Copilot, apply-for-home-adaptation, disabled facilities grant, adapt home for disability, home accessibility changes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