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Apply for a patent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apply-for-patent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Preserve pre-filing confidentiality, assess the protection route and use the current application, fee, search, publication and examination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d63df78cb24b695f58b69ea8b4cd069a0b0f3d840d2c84254a6e977a9bf2d221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92bbeba1f88613d0a7326a72d126f5d2ebe2a2e3f966dc0618137e76a072e5bb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explore/ai/families/apply-for-patent.html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https://chris-page-gov.github.io/okf-uk-living/explore/ai/families/apply-for-patent.html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patent an invention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file UK patent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protect technical invention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inventor or owner is considering patent protection for a technical invention.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filing process and professional boundary without deciding patentability or strategy.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dataset/apply-for-patent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Ideas, creativity and research (ideas-creativity-and-research)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life-course-domain/ideas-creativity-and-research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Protect and register intellectual property (protect-and-register-intellectual-property)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enclosing-process/protect-and-register-intellectual-property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apply-for-patent-primary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apply-for-patent-primary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apply-for-patent-primary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apply-for-patent-primary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service-episode/apply-for-patent-ordinary-source-linked-route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inventor or owner is considering patent protection for a technical invention.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Preserve pre-filing confidentiality, assess the protection route and use the current application, fee, search, publication and examination process.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service-step/apply-for-patent-ordinary-source-linked-route-select-current-jurisdiction-route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apply-for-patent-primary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apply for a patent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service-step/apply-for-patent-ordinary-source-linked-route-follow-current-official-instructions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Preserve pre-filing confidentiality, assess the protection route and use the current application, fee, search, publication and examination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apply-for-patent-primary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service-episode/apply-for-patent-exception-or-route-failure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service-step/apply-for-patent-exception-or-route-failure-resolve-route-boundary-or-failure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apply-for-patent-primary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Apply for a patent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https://www.gov.uk/patent-your-invention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Intellectual Property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apply-for-patent-primary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resource/apply-for-patent-apply-for-patent-primary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uk_patent_application_guidance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UK patentability overview, application, costs, search, publication and examination stages.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patentability, draft claims, provide legal advice or grant a patent.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License intellectual property — license-intellectual-property;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copyright — manage-copyright;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Protect confidential information — protect-confidential-information;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design — register-design;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trade mark — register-trade-mark;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Request patent search and examination — request-patent-search-and-examination;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Search prior art — search-prior-art;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pply-for-patent.html" TargetMode="External"/><Relationship Id="rId12" Type="http://schemas.openxmlformats.org/officeDocument/2006/relationships/hyperlink" Target="https://www.gov.uk/patent-your-inven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Apply for a patent — governed family record</dc:title>
  <dc:subject>SharePoint and Microsoft 365 Copilot retrieval experiment</dc:subject>
  <dc:creator>OKF Explorer</dc:creator>
  <cp:keywords>OKF, Open Knowledge Format, SharePoint, Microsoft 365 Copilot, apply-for-patent, patent an invention, file UK patent, protect technical invention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