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Arrange adoption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arrange-adoption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Find the accountable adoption agency route and understand the assessment, matching and decision handoffs.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e262360c38dfe17b22e0142f466224b307277dfa94ff8be526b96262e2d0ddf3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786eaa4e9236c39ee84f4ed116326da9624638c48443f6540aef5331ccd5f5e8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explore/ai/families/arrange-adoption.html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https://chris-page-gov.github.io/okf-uk-living/explore/ai/families/arrange-adoption.html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adopt a child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adoption assessment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person or family is considering applying to adopt a child.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the current national or local adoption service and its assessment and complaint route.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dataset/arrange-adoption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Before birth and starting a family (before-birth-and-starting-family)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life-course-domain/before-birth-and-starting-family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Adoption, fostering and surrogacy (adoption-fostering-and-surrogacy)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enclosing-process/adoption-fostering-and-surrogacy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arrange-adoption-primary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before-birth-scotland-handoff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before-birth-wales-handoff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before-birth-northern-ireland-handoff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service-episode/arrange-adoption-ordinary-source-linked-route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person or family is considering applying to adopt a child.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Find the accountable adoption agency route and understand the assessment, matching and decision handoffs.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service-step/arrange-adoption-ordinary-source-linked-route-select-current-jurisdiction-route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arrange-adoption-primary, before-birth-scotland-handoff, before-birth-wales-handoff, before-birth-northern-ireland-handoff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arrange adoption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service-step/arrange-adoption-ordinary-source-linked-route-follow-current-official-instructions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Find the accountable adoption agency route and understand the assessment, matching and decision handoffs.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arrange-adoption-primary, before-birth-scotland-handoff, before-birth-wales-handoff, before-birth-northern-ireland-handoff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service-episode/arrange-adoption-exception-or-route-failure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service-step/arrange-adoption-exception-or-route-failure-resolve-route-boundary-or-failure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arrange-adoption-primary, before-birth-scotland-handoff, before-birth-wales-handoff, before-birth-northern-ireland-handoff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Child adoption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https://www.gov.uk/child-adoption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Department for Education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arrange-adoption-primary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resource/arrange-adoption-arrange-adoption-primary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england_adoption_service_guidance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prospective adopters in England to an adoption agency and describes the source-defined process.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approve an adopter, match a child, decide a court application or establish another nation's process.</w:t>
      </w:r>
    </w:p>
    <w:p>
      <w:pPr>
        <w:pStyle w:val="Heading2"/>
      </w:pPr>
      <w:r>
        <w:t>Scotland: Having a baby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https://www.mygov.scot/browse/birth-death-family/children-parenting/having-baby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before-birth-scotland-handoff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resource/arrange-adoption-before-birth-scotland-handoff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scotland_pregnancy_and_parenting_discovery_handoff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in Scotland to current pregnancy, birth and early-parenting services and support.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A topic handoff does not prove a family-specific rule, deadline, cost or eligibility decision.</w:t>
      </w:r>
    </w:p>
    <w:p>
      <w:pPr>
        <w:pStyle w:val="Heading2"/>
      </w:pPr>
      <w:r>
        <w:t>Wales: Children and families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https://www.gov.wales/children-families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before-birth-wales-handoff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resource/arrange-adoption-before-birth-wales-handoff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wales_children_and_families_discovery_handoff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in Wales to current children, family, pregnancy and early-years policy and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A topic handoff does not prove a family-specific rule, deadline, cost or eligibility decision.</w:t>
      </w:r>
    </w:p>
    <w:p>
      <w:pPr>
        <w:pStyle w:val="Heading2"/>
      </w:pPr>
      <w:r>
        <w:t>Northern Ireland: Family, home and community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https://www.nidirect.gov.uk/information-and-services/family-home-and-community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before-birth-northern-ireland-handoff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resource/arrange-adoption-before-birth-northern-ireland-handoff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northern_ireland_family_service_discovery_handoff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in Northern Ireland to current family, pregnancy, birth and local support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A topic handoff does not prove a family-specific rule, deadline, cost or eligibility decision.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Become a foster carer — become-a-foster-carer;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Pursue surrogacy parenthood — pursue-surrogacy-parenthood;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Take adoption leave — take-adoption-leave;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arrange-adoption.html" TargetMode="External"/><Relationship Id="rId12" Type="http://schemas.openxmlformats.org/officeDocument/2006/relationships/hyperlink" Target="https://www.gov.uk/child-adoption" TargetMode="External"/><Relationship Id="rId13" Type="http://schemas.openxmlformats.org/officeDocument/2006/relationships/hyperlink" Target="https://www.mygov.scot/browse/birth-death-family/children-parenting/having-baby" TargetMode="External"/><Relationship Id="rId14" Type="http://schemas.openxmlformats.org/officeDocument/2006/relationships/hyperlink" Target="https://www.gov.wales/children-families" TargetMode="External"/><Relationship Id="rId15" Type="http://schemas.openxmlformats.org/officeDocument/2006/relationships/hyperlink" Target="https://www.nidirect.gov.uk/information-and-services/family-home-and-communit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Arrange adoption — governed family record</dc:title>
  <dc:subject>SharePoint and Microsoft 365 Copilot retrieval experiment</dc:subject>
  <dc:creator>OKF Explorer</dc:creator>
  <cp:keywords>OKF, Open Knowledge Format, SharePoint, Microsoft 365 Copilot, arrange-adoption, adopt a child, adoption assessment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