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bulky waste collection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arrange-bulky-waste-collection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Book or identify the local route for large household items and retain item, fee, access and collection conditions.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15807930bdd455852faad93789743a1e035517fadcb6e131b39bd7166ed61841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445c99b8ff69c2db5e09d4f42759a56423a52b2afc50362085c193bfea24c3df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explore/ai/families/arrange-bulky-waste-collection.html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https://chris-page-gov.github.io/okf-uk-living/explore/ai/families/arrange-bulky-waste-collection.html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council furniture collection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remove large household item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bulky item pickup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needs to dispose of furniture, appliances or another item too large for ordinary bins.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Separate council collection, retailer take-back, reuse and licensed private disposal routes.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dataset/arrange-bulky-waste-collection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household waste collections (manage-household-waste-collections)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enclosing-process/manage-household-waste-collections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arrange-bulky-waste-collection-primary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service-episode/arrange-bulky-waste-collection-ordinary-source-linked-route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needs to dispose of furniture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Book or identify the local route for large household items and retain item, fee, access and collection conditions.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service-step/arrange-bulky-waste-collection-ordinary-source-linked-route-select-current-jurisdiction-route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arrange-bulky-waste-collection-primary, rubbish-street-scotland-handoff, rubbish-street-wales-handoff, rubbish-street-northern-ireland-handoff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bulky waste collection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service-step/arrange-bulky-waste-collection-ordinary-source-linked-route-follow-current-official-instructions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Book or identify the local route for large household items and retain item, fee, access and collection conditions.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arrange-bulky-waste-collection-primary, rubbish-street-scotland-handoff, rubbish-street-wales-handoff, rubbish-street-northern-ireland-handoff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service-episode/arrange-bulky-waste-collection-exception-or-route-failure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service-step/arrange-bulky-waste-collection-exception-or-route-failure-resolve-route-boundary-or-failure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arrange-bulky-waste-collection-primary, rubbish-street-scotland-handoff, rubbish-street-wales-handoff, rubbish-street-northern-ireland-handoff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for special collection of large waste items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https://www.gov.uk/collection-large-waste-items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arrange-bulky-waste-collection-primary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resource/arrange-bulky-waste-collection-arrange-bulky-waste-collection-primary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england_wales_bulky_waste_locator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in England and Wales to council bulky-item collection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item eligibility, price, preparation, access or collection timing.</w:t>
      </w:r>
    </w:p>
    <w:p>
      <w:pPr>
        <w:pStyle w:val="Heading2"/>
      </w:pPr>
      <w:r>
        <w:t>Scotland: Bins and recycling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https://www.mygov.scot/browse/housing-local-services/rubbish-and-recycling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resource/arrange-bulky-waste-collection-rubbish-street-scotland-handoff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household-waste and local-council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collection arrangements, accepted materials, charges or enforcement.</w:t>
      </w:r>
    </w:p>
    <w:p>
      <w:pPr>
        <w:pStyle w:val="Heading2"/>
      </w:pPr>
      <w:r>
        <w:t>Wales: Recycling and waste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https://www.gov.wales/recycling-waste-circular-economy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resource/arrange-bulky-waste-collection-rubbish-street-wales-handoff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waste policy, local services and environmental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local collection, report or disposal route.</w:t>
      </w:r>
    </w:p>
    <w:p>
      <w:pPr>
        <w:pStyle w:val="Heading2"/>
      </w:pPr>
      <w:r>
        <w:t>Northern Ireland: Rubbish, recycling and waste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https://www.nidirect.gov.uk/information-and-services/environment-and-outdoors/waste-and-recycling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resource/arrange-bulky-waste-collection-rubbish-street-northern-ireland-handoff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household and council waste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waste routes do not establish Northern Ireland collection or disposal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clinical waste collection — arrange-clinical-waste-collection;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garden waste collection — arrange-garden-waste-collection;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Dispose of hazardous waste — dispose-of-hazardous-waste;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Order a replacement waste container — order-replacement-waste-container;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missed rubbish collection — report-missed-rubbish-collection;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household recycling service — use-household-recycling-service;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View the waste collection schedule — view-waste-collection-schedule;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bulky-waste-collection.html" TargetMode="External"/><Relationship Id="rId12" Type="http://schemas.openxmlformats.org/officeDocument/2006/relationships/hyperlink" Target="https://www.gov.uk/collection-large-waste-items" TargetMode="External"/><Relationship Id="rId13" Type="http://schemas.openxmlformats.org/officeDocument/2006/relationships/hyperlink" Target="https://www.mygov.scot/browse/housing-local-services/rubbish-and-recycling" TargetMode="External"/><Relationship Id="rId14" Type="http://schemas.openxmlformats.org/officeDocument/2006/relationships/hyperlink" Target="https://www.gov.wales/recycling-waste-circular-economy" TargetMode="External"/><Relationship Id="rId15" Type="http://schemas.openxmlformats.org/officeDocument/2006/relationships/hyperlink" Target="https://www.nidirect.gov.uk/information-and-services/environment-and-outdoors/waste-and-recyc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bulky waste collection — governed family record</dc:title>
  <dc:subject>SharePoint and Microsoft 365 Copilot retrieval experiment</dc:subject>
  <dc:creator>OKF Explorer</dc:creator>
  <cp:keywords>OKF, Open Knowledge Format, SharePoint, Microsoft 365 Copilot, arrange-bulky-waste-collection, council furniture collection, remove large household item, bulky item pickup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