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a funeral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release and registration documents, identify wishes and responsibilities and arrange the service, transport, payment and support through suitable providers.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aca3bcdbf1c4d31801c4058b820488e5ce3473e6ef2227c04312dcb2c6f784c2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7e8500745c015d6b12b496456f9d8cdffeccce555b4ff5c63e674c6519e92d30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explore/ai/families/arrange-funeral.html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https://chris-page-gov.github.io/okf-uk-living/explore/ai/families/arrange-funeral.html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organise funeral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choose funeral director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funeral costs and wishes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family, executor or other responsible person needs to arrange a funeral after a death.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public documents and private providers without recommending a funeral or supplier.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service-episode/arrange-funeral-ordinary-source-linked-route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release and registration documents, identify wishes and responsibilities and arrange the service, transport, payment and support through suitable providers.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service-step/arrange-funeral-ordinary-source-linked-route-select-current-jurisdiction-route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a funeral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service-step/arrange-funeral-ordinary-source-linked-route-follow-current-official-instructions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release and registration documents, identify wishes and responsibilities and arrange the service, transport, payment and support through suitable providers.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service-episode/arrange-funeral-exception-or-route-failure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service-step/arrange-funeral-exception-or-route-failure-resolve-route-boundary-or-failure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Arrange the funeral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https://www.gov.uk/after-a-death/arrange-the-funeral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arrange-funeral-primary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resource/arrange-funeral-arrange-funeral-primary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england_wales_funeral_guidance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sequencing, documents, funeral-director, cost and payment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 or Northern Ireland procedure, recommend a provider or decide responsibility and payment.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resource/arrange-funeral-death-bereavement-scotland-handoff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resource/arrange-funeral-death-bereavement-northern-ireland-handoff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funeral.html" TargetMode="External"/><Relationship Id="rId12" Type="http://schemas.openxmlformats.org/officeDocument/2006/relationships/hyperlink" Target="https://www.gov.uk/after-a-death/arrange-the-funeral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a funeral — governed family record</dc:title>
  <dc:subject>SharePoint and Microsoft 365 Copilot retrieval experiment</dc:subject>
  <dc:creator>OKF Explorer</dc:creator>
  <cp:keywords>OKF, Open Knowledge Format, SharePoint, Microsoft 365 Copilot, arrange-funeral, organise funeral, choose funeral director, funeral costs and wishes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