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Bid for a public contract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bid-for-public-contract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platform and procurement procedure for the contracting authority, read the notice and submit through its stated clarification and bid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b2f6cd8990560ea4bbf02bab9551131b60ca785b39057eef7db691eb6917d002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25157405fd456967eee269c0c24aa6405ee768bede919afbdf2991f8f2e5303d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explore/ai/families/bid-for-public-contract.html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https://chris-page-gov.github.io/okf-uk-living/explore/ai/families/bid-for-public-contract.html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government tender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public procurement bid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supplier contract opportunity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organisation wants to find or compete for a public-sector contract.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procurement platforms, thresholds and authorities without bid-writing or award prediction.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dataset/bid-for-public-contract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Starting and running an organisation (starting-and-running-organisation)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life-course-domain/starting-and-running-organisation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Operate, regulate and close an organisation (operate-regulate-and-close-an-organisation)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enclosing-process/operate-regulate-and-close-an-organisation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bid-for-public-contract-primary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bid-for-public-contract-primary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bid-for-public-contract-primary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bid-for-public-contract-primary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service-episode/bid-for-public-contract-ordinary-source-linked-route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organisation wants to find or compete for a public-sector contract.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platform and procurement procedure for the contracting authority, read the notice and submit through its stated clarification and bid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service-step/bid-for-public-contract-ordinary-source-linked-route-select-current-jurisdiction-route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bid-for-public-contract-primary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bid for a public contract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service-step/bid-for-public-contract-ordinary-source-linked-route-follow-current-official-instructions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platform and procurement procedure for the contracting authority, read the notice and submit through its stated clarification and bid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bid-for-public-contract-primary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service-episode/bid-for-public-contract-exception-or-route-failure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service-step/bid-for-public-contract-exception-or-route-failure-resolve-route-boundary-or-failure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bid-for-public-contract-primary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Find a Tender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https://www.gov.uk/find-tender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Cabinet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bid-for-public-contract-primary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resource/bid-for-public-contract-bid-for-public-contract-primary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uk_high_value_procurement_notice_service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UK Find a Tender notice search and supplier handoff for covered public procurements.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include every low-value or devolved portal, prepare a bid, decide compliance or award a contract.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Close or make a business insolvent — close-or-insolvent-business;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Meet workplace safety duties — meet-workplace-safety-duties;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business licence — obtain-business-licence;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data-protection fee — register-data-protection-fee;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Run payroll — run-payroll;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bid-for-public-contract.html" TargetMode="External"/><Relationship Id="rId12" Type="http://schemas.openxmlformats.org/officeDocument/2006/relationships/hyperlink" Target="https://www.gov.uk/find-tend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 for a public contract — governed family record</dc:title>
  <dc:subject>SharePoint and Microsoft 365 Copilot retrieval experiment</dc:subject>
  <dc:creator>OKF Explorer</dc:creator>
  <cp:keywords>OKF, Open Knowledge Format, SharePoint, Microsoft 365 Copilot, bid-for-public-contract, find government tender, public procurement bid, supplier contract opportunity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