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Bring an employment dispute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evidence and use internal resolution, conciliation and tribunal routes within current time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6351ebad8244efa37924c4038a313ba93d2c36ca55da68458b56982d1773bb25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b5000cc0487087c6161790c2f443178277e43f558890fcc509b259370095b072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explore/ai/families/bring-employment-dispute.html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https://chris-page-gov.github.io/okf-uk-living/explore/ai/families/bring-employment-dispute.html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employment tribunal claim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challenge employer decision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or employer cannot resolve an employment-rights dispute.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applicable early-conciliation and adjudication route without receiving legal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dataset/bring-employment-dispute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safety, collective rights and redress (protect-safety-collective-rights-and-redress)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enclosing-process/protect-safety-collective-rights-and-redress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service-episode/bring-employment-dispute-ordinary-source-linked-route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or employer cannot resolve an employment-rights dispute.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evidence and use internal resolution, conciliation and tribunal routes within current time boundaries.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service-step/bring-employment-dispute-ordinary-source-linked-route-select-current-jurisdiction-route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bring an employment dispute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service-step/bring-employment-dispute-ordinary-source-linked-route-follow-current-official-instructions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evidence and use internal resolution, conciliation and tribunal routes within current time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service-episode/bring-employment-dispute-exception-or-route-failure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service-step/bring-employment-dispute-exception-or-route-failure-resolve-route-boundary-or-failure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Make a claim to an employment tribunal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https://www.gov.uk/employment-tribunals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bring-employment-dispute-primary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resource/bring-employment-dispute-bring-employment-dispute-primary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great_britain_employment_tribunal_service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tribunal claim, response and hearing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calculate a deadline or predict an outcome.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resource/bring-employment-dispute-employment-northern-ireland-handoff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workplace health and safety protection — get-workplace-health-and-safety-protection;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or use a trade union — join-or-use-trade-union;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workplace injury — report-workplace-injury;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bring-employment-dispute.html" TargetMode="External"/><Relationship Id="rId12" Type="http://schemas.openxmlformats.org/officeDocument/2006/relationships/hyperlink" Target="https://www.gov.uk/employment-tribunals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Bring an employment dispute — governed family record</dc:title>
  <dc:subject>SharePoint and Microsoft 365 Copilot retrieval experiment</dc:subject>
  <dc:creator>OKF Explorer</dc:creator>
  <cp:keywords>OKF, Open Knowledge Format, SharePoint, Microsoft 365 Copilot, bring-employment-dispute, employment tribunal claim, challenge employer decision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