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Challenge an unfair contract term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challenge-unfair-contract-term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Preserve the contract and trader communications, state the disputed effect and use advice, regulator, ombudsman or court routes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d89d257c2764379fb7caaabbef48b2abcf72fae117ed6a4971a38190a36d629f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d83e392bafcd1eaab786086e4618df66c7bcc0007aae07b88cae6948e5279bb3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explore/ai/families/challenge-unfair-contract-term.html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https://chris-page-gov.github.io/okf-uk-living/explore/ai/families/challenge-unfair-contract-term.html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unfair small print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excessive cancellation clause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consumer contract term complaint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standard consumer term may create a significant and non-transparent imbalance.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authoritative guidance while leaving fairness and enforceability to the accountable body.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dataset/challenge-unfair-contract-term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Shopping and consumer rights (shopping-and-consumer-rights)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life-course-domain/shopping-and-consumer-rights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Exercise contract and remedy rights (exercise-contract-and-remedy-rights)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enclosing-process/exercise-contract-and-remedy-rights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challenge-unfair-contract-term-primary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challenge-unfair-contract-term-primary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service-episode/challenge-unfair-contract-term-ordinary-source-linked-route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standard consumer term may create a significant and non-transparent imbalance.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Preserve the contract and trader communications, state the disputed effect and use advice, regulator, ombudsman or court routes as applicable.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service-step/challenge-unfair-contract-term-ordinary-source-linked-route-select-current-jurisdiction-route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challenge-unfair-contract-term-primary, consumer-rights-scotland-handoff, consumer-rights-northern-ireland-handoff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challenge an unfair contract term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service-step/challenge-unfair-contract-term-ordinary-source-linked-route-follow-current-official-instructions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Preserve the contract and trader communications, state the disputed effect and use advice, regulator, ombudsman or court routes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challenge-unfair-contract-term-primary, consumer-rights-scotland-handoff, consumer-rights-northern-ireland-handoff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service-episode/challenge-unfair-contract-term-exception-or-route-failure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service-step/challenge-unfair-contract-term-exception-or-route-failure-resolve-route-boundary-or-failure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challenge-unfair-contract-term-primary, consumer-rights-scotland-handoff, consumer-rights-northern-ireland-handoff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Unfair terms in consumer contracts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https://www.gov.uk/government/publications/unfair-contract-terms-cma37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Competition and Markets 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challenge-unfair-contract-term-primary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resource/challenge-unfair-contract-term-challenge-unfair-contract-term-primary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uk_unfair_terms_guidance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Publishes CMA guidance on the UK unfair-terms regime and enforcement approach.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provide legal advice, interpret an individual term or determine enforceability or remedy.</w:t>
      </w:r>
    </w:p>
    <w:p>
      <w:pPr>
        <w:pStyle w:val="Heading2"/>
      </w:pPr>
      <w:r>
        <w:t>Scotland: Consumer rights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https://www.mygov.scot/consumer-rights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resource/challenge-unfair-contract-term-consumer-rights-scotland-handoff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scotland_consumer_rights_handoff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consumer advice, complaint and enforcement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decide whether goods, services, terms or credit breach a consumer's rights.</w:t>
      </w:r>
    </w:p>
    <w:p>
      <w:pPr>
        <w:pStyle w:val="Heading2"/>
      </w:pPr>
      <w:r>
        <w:t>Northern Ireland: Consumer rights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https://www.gov.uk/consumer-protection-rights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Competition and Markets 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resource/challenge-unfair-contract-term-consumer-rights-northern-ireland-handoff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northern_ireland_consumer_rights_handoff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consumer advice, complaints and enforcement.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Great Britain civil and consumer procedure does not establish Northern Ireland redress.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Cancel a distance contract — cancel-distance-contract;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Exercise consumer rights for goods — exercise-consumer-rights-for-goods;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Exercise consumer rights for services — exercise-consumer-rights-for-services;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Exercise digital content rights — exercise-digital-content-rights;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Resolve a consumer credit dispute — resolve-consumer-credit-dispute;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Seek a refund, repair or replacement — seek-refund-repair-or-replacement;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challenge-unfair-contract-term.html" TargetMode="External"/><Relationship Id="rId12" Type="http://schemas.openxmlformats.org/officeDocument/2006/relationships/hyperlink" Target="https://www.gov.uk/government/publications/unfair-contract-terms-cma37" TargetMode="External"/><Relationship Id="rId13" Type="http://schemas.openxmlformats.org/officeDocument/2006/relationships/hyperlink" Target="https://www.mygov.scot/consumer-rights" TargetMode="External"/><Relationship Id="rId14" Type="http://schemas.openxmlformats.org/officeDocument/2006/relationships/hyperlink" Target="https://www.gov.uk/consumer-protection-righ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Challenge an unfair contract term — governed family record</dc:title>
  <dc:subject>SharePoint and Microsoft 365 Copilot retrieval experiment</dc:subject>
  <dc:creator>OKF Explorer</dc:creator>
  <cp:keywords>OKF, Open Knowledge Format, SharePoint, Microsoft 365 Copilot, challenge-unfair-contract-term, unfair small print, excessive cancellation clause, consumer contract term complaint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