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Child Benefit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claim-child-benefit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current Child Benefit route to make, manage or challenge a claim after a child joins the household.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cfc3aa8fb85a895b5452cc7199633e17a4557a3a74af3c406dd52354e1bf3939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be19d25d2610345730606599e50f4cee1ede9133285d2fd42521814fa2cb312d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explore/ai/families/claim-child-benefit.html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https://chris-page-gov.github.io/okf-uk-living/explore/ai/families/claim-child-benefit.html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 benefit claim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child for child benefit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responsible for a child needs to check and use the Child Benefit service.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claim, evidence, payment and challenge route without calculating entitlement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dataset/claim-child-benefit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 child's legal identity (establish-a-childs-legal-identity)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enclosing-process/establish-a-childs-legal-identity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claim-child-benefit-primary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claim-child-benefit-primary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claim-child-benefit-primary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claim-child-benefit-primary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service-episode/claim-child-benefit-ordinary-source-linked-route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responsible for a child needs to check and use the Child Benefit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current Child Benefit route to make, manage or challenge a claim after a child joins the household.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service-step/claim-child-benefit-ordinary-source-linked-route-select-current-jurisdiction-route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claim-child-benefit-primary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child benefit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service-step/claim-child-benefit-ordinary-source-linked-route-follow-current-official-instructions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current Child Benefit route to make, manage or challenge a claim after a child joins the household.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claim-child-benefit-primary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service-episode/claim-child-benefit-exception-or-route-failure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service-step/claim-child-benefit-exception-or-route-failure-resolve-route-boundary-or-failure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claim-child-benefit-primary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Child Benefit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https://www.gov.uk/child-benefit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claim-child-benefit-primary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resource/claim-child-benefit-claim-child-benefit-primary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uk_child_benefit_service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Child Benefit overview and handoffs to claim, report change and challenge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entitlement, tax effects, payment, evidence sufficiency or a decision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a child's nationality status — check-child-nationality-status;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Correct a birth registration — correct-a-birth-registration;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parental responsibility — establish-parental-responsibility;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birth certificates — obtain-birth-certificates;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child passport — obtain-child-passport;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birth — register-a-birth;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stillbirth — register-a-stillbirth;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child-benefit.html" TargetMode="External"/><Relationship Id="rId12" Type="http://schemas.openxmlformats.org/officeDocument/2006/relationships/hyperlink" Target="https://www.gov.uk/child-benef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Child Benefit — governed family record</dc:title>
  <dc:subject>SharePoint and Microsoft 365 Copilot retrieval experiment</dc:subject>
  <dc:creator>OKF Explorer</dc:creator>
  <cp:keywords>OKF, Open Knowledge Format, SharePoint, Microsoft 365 Copilot, claim-child-benefit, child benefit claim, register child for child benefit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