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a disability benefit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correct national and age-specific benefit route and follow assessment, decision and challenge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70c5acdf29cebfe50b5e866f4b6ec4f42c9c335025850530e818878b31480ab3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55888e8a12b0d003b74ca696fa23667a02f7a65d1a1083c2c8a564a9256e2def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explore/ai/families/claim-disability-benefit.html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https://chris-page-gov.github.io/okf-uk-living/explore/ai/families/claim-disability-benefit.html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payment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benefits for disabled people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or person with a health condition needs to check financial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benefit systems and retain evidence and decision outputs without a local health or entitlement assessment.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dataset/claim-disability-benefit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Claim support and resolve debt (claim-support-and-resolve-debt)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enclosing-process/claim-support-and-resolve-debt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service-episode/claim-disability-benefit-ordinary-source-linked-route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or person with a health condition needs to check financial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correct national and age-specific benefit route and follow assessment, decision and challenge handoffs.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service-step/claim-disability-benefit-ordinary-source-linked-route-select-current-jurisdiction-route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a disability benefit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service-step/claim-disability-benefit-ordinary-source-linked-route-follow-current-official-instructions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correct national and age-specific benefit route and follow assessment, decision and challenge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service-episode/claim-disability-benefit-exception-or-route-failure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service-step/claim-disability-benefit-exception-or-route-failure-resolve-route-boundary-or-failure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Financial help if you are disabled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https://www.gov.uk/financial-help-disabled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claim-disability-benefit-primary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resource/claim-disability-benefit-claim-disability-benefit-primary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disability_benefit_discovery_guidance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disability-related benefit and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select a national benefit or determine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— claim-universal-credit;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Enter personal insolvency — enter-personal-insolvency;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debt advice and relief — get-debt-advice-and-relief;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benefit change of circumstances — report-benefit-change-of-circumstances;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disability-benefit.html" TargetMode="External"/><Relationship Id="rId12" Type="http://schemas.openxmlformats.org/officeDocument/2006/relationships/hyperlink" Target="https://www.gov.uk/financial-help-disabl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a disability benefit — governed family record</dc:title>
  <dc:subject>SharePoint and Microsoft 365 Copilot retrieval experiment</dc:subject>
  <dc:creator>OKF Explorer</dc:creator>
  <cp:keywords>OKF, Open Knowledge Format, SharePoint, Microsoft 365 Copilot, claim-disability-benefit, disability payment application, benefits for disabled people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