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Claim Maternity Allowance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claim-maternity-allowance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Check and use the current Maternity Allowance route when statutory maternity pay may not apply.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c5c3105884d2508b6e8fca835e34e3dd6e2930e4e57c24a56e5cc8acd9be1a24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8bec247232c6d8cfbc5d9e5f0e0a9727eba56f4fa382a7bdb0ba92ca05a91bdf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explore/ai/families/claim-maternity-allowance.html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https://chris-page-gov.github.io/okf-uk-living/explore/ai/families/claim-maternity-allowance.html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maternity allowance claim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maternity pay when self-employed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pregnant person or new parent needs to check whether Maternity Allowance is the relevant income-support route.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current claim, evidence, decision and challenge route without calculating entitlement locally.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dataset/claim-maternity-allowance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Before birth and starting a family (before-birth-and-starting-family)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life-course-domain/before-birth-and-starting-family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Pregnancy, maternity and workplace support (pregnancy-maternity-and-workplace-support)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enclosing-process/pregnancy-maternity-and-workplace-support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claim-maternity-allowance-primary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claim-maternity-allowance-primary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claim-maternity-allowance-primary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claim-maternity-allowance-primary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service-episode/claim-maternity-allowance-ordinary-source-linked-route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pregnant person or new parent needs to check whether Maternity Allowance is the relevant income-support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Check and use the current Maternity Allowance route when statutory maternity pay may not apply.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service-step/claim-maternity-allowance-ordinary-source-linked-route-select-current-jurisdiction-route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claim-maternity-allowance-primary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claim maternity allowance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service-step/claim-maternity-allowance-ordinary-source-linked-route-follow-current-official-instructions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Check and use the current Maternity Allowance route when statutory maternity pay may not apply.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claim-maternity-allowance-primary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service-episode/claim-maternity-allowance-exception-or-route-failure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service-step/claim-maternity-allowance-exception-or-route-failure-resolve-route-boundary-or-failure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claim-maternity-allowance-primary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Maternity Allowance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https://www.gov.uk/maternity-allowance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Work and Pensions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claim-maternity-allowance-primary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resource/claim-maternity-allowance-claim-maternity-allowance-primary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maternity_allowance_service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the current Maternity Allowance overview and route to check and make a claim.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calculate entitlement, payment amount, evidence sufficiency or a challenge outcome.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fertility and reproductive health — access-fertility-and-reproductive-health;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Healthy Start support — get-healthy-start-support;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pregnancy workplace protection — get-pregnancy-workplace-protection;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maternity care — receive-maternity-care;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Start antenatal care — start-antenatal-care;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Take maternity leave — take-maternity-leave;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Take paternity or partner leave — take-paternity-or-partner-leave;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laim-maternity-allowance.html" TargetMode="External"/><Relationship Id="rId12" Type="http://schemas.openxmlformats.org/officeDocument/2006/relationships/hyperlink" Target="https://www.gov.uk/maternity-allowan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Claim Maternity Allowance — governed family record</dc:title>
  <dc:subject>SharePoint and Microsoft 365 Copilot retrieval experiment</dc:subject>
  <dc:creator>OKF Explorer</dc:creator>
  <cp:keywords>OKF, Open Knowledge Format, SharePoint, Microsoft 365 Copilot, claim-maternity-allowance, maternity allowance claim, maternity pay when self-employed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