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State Pension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claim-state-pension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invitation and claim timing, use the applicable online, telephone or postal route and retain the decision and payment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202137b16cce52812d0833690a9bb576e5367a843a9ca7d2afa770444027ffde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b299cc9d07040aa192d346f3ae08249ff8db314a569385ee6b27a7a261df63ba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explore/ai/families/claim-state-pension.html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https://chris-page-gov.github.io/okf-uk-living/explore/ai/families/claim-state-pension.html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start State Pension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defer pension claim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claim retirement pension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is approaching or has passed State Pension age and wants to claim.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current claim route without the bundle calculating age, amount, deferral or tax.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dataset/claim-state-pension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later-life income and mobility (secure-later-life-income-and-mobility)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enclosing-process/secure-later-life-income-and-mobility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claim-state-pension-primary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claim-state-pension-primary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claim-state-pension-primary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claim-state-pension-primary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service-episode/claim-state-pension-ordinary-source-linked-route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is approaching or has passed State Pension age and wants to claim.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invitation and claim timing, use the applicable online, telephone or postal route and retain the decision and payment information.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service-step/claim-state-pension-ordinary-source-linked-route-select-current-jurisdiction-route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claim-state-pension-primary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state pension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service-step/claim-state-pension-ordinary-source-linked-route-follow-current-official-instructions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invitation and claim timing, use the applicable online, telephone or postal route and retain the decision and payment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claim-state-pension-primary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service-episode/claim-state-pension-exception-or-route-failure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service-step/claim-state-pension-exception-or-route-failure-resolve-route-boundary-or-failure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claim-state-pension-primary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Get your State Pension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https://www.gov.uk/get-state-pension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claim-state-pension-primary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resource/claim-state-pension-claim-state-pension-primary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uk_state_pension_claim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current UK State Pension claim, deferral and payment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entitlement, choose a claim date, give tax advice or decide an appeal.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Attendance Allowance — claim-attendance-allowance;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Pension Credit — claim-pension-credit;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State Pension forecast — get-state-pension-forecast;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a workplace pension in retirement — manage-workplace-pension-in-retirement;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older-person concessionary travel — use-older-person-concessionary-travel;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state-pension.html" TargetMode="External"/><Relationship Id="rId12" Type="http://schemas.openxmlformats.org/officeDocument/2006/relationships/hyperlink" Target="https://www.gov.uk/get-state-pens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State Pension — governed family record</dc:title>
  <dc:subject>SharePoint and Microsoft 365 Copilot retrieval experiment</dc:subject>
  <dc:creator>OKF Explorer</dc:creator>
  <cp:keywords>OKF, Open Knowledge Format, SharePoint, Microsoft 365 Copilot, claim-state-pension, start State Pension, defer pension claim, claim retirement pension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