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Complain about NHS care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complain-about-nhs-care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Start with the responsible provider or commissioner, keep the complaint record and use the applicable independent review or ombudsman route if unresolved.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52aae5b939b44553e5829550bb14cad90153b433075b1933388d15b9198c1070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f8a4a5b0fcea1b02a998feb3222502f8ea3778cf46ee4d140f636d61e2889190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explore/ai/families/complain-about-nhs-care.html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https://chris-page-gov.github.io/okf-uk-living/explore/ai/families/complain-about-nhs-care.html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NHS complaint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complain about GP or hospital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health service ombudsman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is dissatisfied with NHS service, care, access or complaint handling.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Identify the accountable body, territorial procedure and escalation route without judging clinical care.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dataset/complain-about-nhs-care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Health throughout life (health-throughout-life)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life-course-domain/health-throughout-life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Use specialist, urgent and health-redress routes (use-specialist-urgent-and-health-redress-routes)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enclosing-process/use-specialist-urgent-and-health-redress-routes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complain-about-nhs-care-primary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service-episode/complain-about-nhs-care-ordinary-source-linked-route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is dissatisfied with NHS service, care, access or complaint handling.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Start with the responsible provider or commissioner, keep the complaint record and use the applicable independent review or ombudsman route if unresolved.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service-step/complain-about-nhs-care-ordinary-source-linked-route-select-current-jurisdiction-route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complain-about-nhs-care-primary, health-scotland-handoff, health-wales-handoff, health-northern-ireland-handoff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complain about nhs care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service-step/complain-about-nhs-care-ordinary-source-linked-route-follow-current-official-instructions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Start with the responsible provider or commissioner, keep the complaint record and use the applicable independent review or ombudsman route if unresolved.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complain-about-nhs-care-primary, health-scotland-handoff, health-wales-handoff, health-northern-ireland-handoff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service-episode/complain-about-nhs-care-exception-or-route-failure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service-step/complain-about-nhs-care-exception-or-route-failure-resolve-route-boundary-or-failure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complain-about-nhs-care-primary, health-scotland-handoff, health-wales-handoff, health-northern-ireland-handoff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How to complain to the NHS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https://www.nhs.uk/using-the-nhs/about-the-nhs/how-to-complain-to-the-nhs/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NHS 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complain-about-nhs-care-primary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resource/complain-about-nhs-care-complain-about-nhs-care-primary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england_nhs_complaint_guidance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England provider, commissioner, advocacy and ombudsman complaint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investigate, assess clinical quality, decide remedy or establish devolved procedures.</w:t>
      </w:r>
    </w:p>
    <w:p>
      <w:pPr>
        <w:pStyle w:val="Heading2"/>
      </w:pPr>
      <w:r>
        <w:t>Scotland: NHS services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https://www.nhsinform.scot/care-support-and-rights/nhs-services/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NHS 24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resource/complain-about-nhs-care-health-scotland-handoff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scotland_health_service_handoff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NHS Scotland primary, community, urgent and specialist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diagnose, triage or establish the correct service for an individual situation.</w:t>
      </w:r>
    </w:p>
    <w:p>
      <w:pPr>
        <w:pStyle w:val="Heading2"/>
      </w:pPr>
      <w:r>
        <w:t>Wales: NHS 111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https://111.wales.nhs.uk/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Ambulance Services NHS University Trust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resource/complain-about-nhs-care-health-wales-handoff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wales_health_service_handoff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NHS Wales service, symptom and urgent-care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replace emergency services or establish that NHS England routes apply in Wales.</w:t>
      </w:r>
    </w:p>
    <w:p>
      <w:pPr>
        <w:pStyle w:val="Heading2"/>
      </w:pPr>
      <w:r>
        <w:t>Northern Ireland: Health and Social Care Northern Ireland online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https://online.hscni.net/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of Health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resource/complain-about-nhs-care-health-northern-ireland-handoff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northern_ireland_health_service_handoff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health and social-care organisations and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diagnose, triage or establish the responsible trust for an individual situation.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mental healthcare — access-mental-healthcare;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Receive hospital referral and treatment — receive-hospital-referral-and-treatment;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urgent and emergency health services — use-urgent-and-emergency-health-services;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complain-about-nhs-care.html" TargetMode="External"/><Relationship Id="rId12" Type="http://schemas.openxmlformats.org/officeDocument/2006/relationships/hyperlink" Target="https://www.nhs.uk/using-the-nhs/about-the-nhs/how-to-complain-to-the-nhs/" TargetMode="External"/><Relationship Id="rId13" Type="http://schemas.openxmlformats.org/officeDocument/2006/relationships/hyperlink" Target="https://www.nhsinform.scot/care-support-and-rights/nhs-services/" TargetMode="External"/><Relationship Id="rId14" Type="http://schemas.openxmlformats.org/officeDocument/2006/relationships/hyperlink" Target="https://111.wales.nhs.uk/" TargetMode="External"/><Relationship Id="rId15" Type="http://schemas.openxmlformats.org/officeDocument/2006/relationships/hyperlink" Target="https://online.hscni.ne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Complain about NHS care — governed family record</dc:title>
  <dc:subject>SharePoint and Microsoft 365 Copilot retrieval experiment</dc:subject>
  <dc:creator>OKF Explorer</dc:creator>
  <cp:keywords>OKF, Open Knowledge Format, SharePoint, Microsoft 365 Copilot, complain-about-nhs-care, NHS complaint, complain about GP or hospital, health service ombudsman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