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Divorce or dissolve a partnership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divorce-or-dissolve-partnership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Use the applicable court route to end the legal relationship and handle children, money, property and immigration consequences through their separate processes.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b45a4e5ad0e64cbf726877291038f08ad37641b97a0132790f21209b131aad0a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9984b572fad18d34a5496e2fb6ddc1b7b6a0bb5a6262b0aacba7e525247214d6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explore/ai/families/divorce-or-dissolve-partnership.html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https://chris-page-gov.github.io/okf-uk-living/explore/ai/families/divorce-or-dissolve-partnership.html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get divorced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end civil partnership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apply for divorce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spouse or civil partner wants to end the legal relationship.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correct court, application and linked family arrangements without receiving legal advice.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dataset/divorce-or-dissolve-partnership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Relationships and family change (relationships-and-family-change)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life-course-domain/relationships-and-family-change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Form, change and support family relationships (form-change-and-support-family-relationships)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enclosing-process/form-change-and-support-family-relationships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divorce-or-dissolve-partnership-primary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family-change-scotland-handoff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divorce-or-dissolve-partnership-primary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family-change-northern-ireland-handoff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service-episode/divorce-or-dissolve-partnership-ordinary-source-linked-route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spouse or civil partner wants to end the legal relationship.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Use the applicable court route to end the legal relationship and handle children, money, property and immigration consequences through their separate processes.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service-step/divorce-or-dissolve-partnership-ordinary-source-linked-route-select-current-jurisdiction-route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divorce-or-dissolve-partnership-primary, family-change-scotland-handoff, family-change-northern-ireland-handoff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divorce or dissolve a partnership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service-step/divorce-or-dissolve-partnership-ordinary-source-linked-route-follow-current-official-instructions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applicable court route to end the legal relationship and handle children, money, property and immigration consequences through their separate processes.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divorce-or-dissolve-partnership-primary, family-change-scotland-handoff, family-change-northern-ireland-handoff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service-episode/divorce-or-dissolve-partnership-exception-or-route-failure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service-step/divorce-or-dissolve-partnership-exception-or-route-failure-resolve-route-boundary-or-failure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divorce-or-dissolve-partnership-primary, family-change-scotland-handoff, family-change-northern-ireland-handoff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Get a divorce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https://www.gov.uk/divorce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HM Courts and Tribunals 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divorce-or-dissolve-partnership-primary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resource/divorce-or-dissolve-partnership-divorce-or-dissolve-partnership-primary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england_wales_divorce_service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England and Wales applicants through current divorce eligibility, application and order stages.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provide legal advice, decide financial or child arrangements or establish devolved procedure.</w:t>
      </w:r>
    </w:p>
    <w:p>
      <w:pPr>
        <w:pStyle w:val="Heading2"/>
      </w:pPr>
      <w:r>
        <w:t>Scotland: Births, deaths and family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https://www.mygov.scot/browse/birth-death-family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family-change-scotland-handoff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resource/divorce-or-dissolve-partnership-family-change-scotland-handoff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scotland_family_change_handoff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marriage, civil partnership, family, care and representation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determine status, legal rights, eligibility, safeguarding action or an individual court route.</w:t>
      </w:r>
    </w:p>
    <w:p>
      <w:pPr>
        <w:pStyle w:val="Heading2"/>
      </w:pPr>
      <w:r>
        <w:t>Northern Ireland: Find out your rights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https://www.nidirect.gov.uk/articles/find-out-your-rights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family-change-northern-ireland-handoff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resource/divorce-or-dissolve-partnership-family-change-northern-ireland-handoff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northern_ireland_family_change_handoff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Northern Ireland marriage, civil partnership, separation, parental-responsibility, family-safety and wider rights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the applicable court, safeguarding, care or representation route.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Adopt a child — adopt-child;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child maintenance — arrange-child-maintenance;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Change name — change-name;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Form a civil partnership — form-civil-partnership;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Marry — marry;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Resolve parental responsibility — resolve-parental-responsibility;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divorce-or-dissolve-partnership.html" TargetMode="External"/><Relationship Id="rId12" Type="http://schemas.openxmlformats.org/officeDocument/2006/relationships/hyperlink" Target="https://www.gov.uk/divorce" TargetMode="External"/><Relationship Id="rId13" Type="http://schemas.openxmlformats.org/officeDocument/2006/relationships/hyperlink" Target="https://www.mygov.scot/browse/birth-death-family" TargetMode="External"/><Relationship Id="rId14" Type="http://schemas.openxmlformats.org/officeDocument/2006/relationships/hyperlink" Target="https://www.nidirect.gov.uk/articles/find-out-your-righ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Divorce or dissolve a partnership — governed family record</dc:title>
  <dc:subject>SharePoint and Microsoft 365 Copilot retrieval experiment</dc:subject>
  <dc:creator>OKF Explorer</dc:creator>
  <cp:keywords>OKF, Open Knowledge Format, SharePoint, Microsoft 365 Copilot, divorce-or-dissolve-partnership, get divorced, end civil partnership, apply for divorce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