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Drive abroad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drive-abroad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Check destination licence, permit, vehicle, insurance and road-rule requirements and obtain documents through current official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41e5e14e6cd8b0af53ce07dcecdb034fe0172c57bed8ff91b76f86978d7394b0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ba389c81242b531f2663b5a39645f15d7837e3c8fdd83da33bc0a8d7b9dff7b3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explore/ai/families/drive-abroad.html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https://chris-page-gov.github.io/okf-uk-living/explore/ai/families/drive-abroad.html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take car overseas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international driving permit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driving licence abroad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driver plans to drive a UK or hired vehicle in another country.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Coordinate driver, vehicle, insurance and destination rules without assuming UK documents are sufficient.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dataset/drive-abroad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Holidays, volunteering and living overseas (holidays-volunteering-and-living-overseas)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life-course-domain/holidays-volunteering-and-living-overseas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Prepare for international travel (prepare-for-international-travel)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enclosing-process/prepare-for-international-travel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drive-abroad-primary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drive-abroad-primary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drive-abroad-primary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drive-abroad-primary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service-episode/drive-abroad-ordinary-source-linked-route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driver plans to drive a UK or hired vehicle in another country.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Check destination licence, permit, vehicle, insurance and road-rule requirements and obtain documents through current official routes.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service-step/drive-abroad-ordinary-source-linked-route-select-current-jurisdiction-route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drive-abroad-primary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drive abroad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service-step/drive-abroad-ordinary-source-linked-route-follow-current-official-instructions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Check destination licence, permit, vehicle, insurance and road-rule requirements and obtain documents through current official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drive-abroad-primary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service-episode/drive-abroad-exception-or-route-failure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service-step/drive-abroad-exception-or-route-failure-resolve-route-boundary-or-failure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drive-abroad-primary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Driving abroad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https://www.gov.uk/driving-abroad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Transport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drive-abroad-primary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resource/drive-abroad-drive-abroad-primary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uk_driving_abroad_guidance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UK drivers to current licence, permit, vehicle-document and insurance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establish destination law, guarantee hire acceptance or replace insurer and vehicle-owner checks.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Buy travel insurance — buy-travel-insurance;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Check entry requirements — check-entry-requirements;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Check foreign travel advice — check-foreign-travel-advice;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Declare goods at customs — declare-goods-at-customs;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travel vaccination — get-travel-vaccination;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GHIC or EHIC — obtain-ghic-or-ehic;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Renew a passport — renew-passport;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drive-abroad.html" TargetMode="External"/><Relationship Id="rId12" Type="http://schemas.openxmlformats.org/officeDocument/2006/relationships/hyperlink" Target="https://www.gov.uk/driving-abro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Drive abroad — governed family record</dc:title>
  <dc:subject>SharePoint and Microsoft 365 Copilot retrieval experiment</dc:subject>
  <dc:creator>OKF Explorer</dc:creator>
  <cp:keywords>OKF, Open Knowledge Format, SharePoint, Microsoft 365 Copilot, drive-abroad, take car overseas, international driving permit, driving licence abroad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