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Enter personal insolvency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enter-personal-insolvency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applicable formal insolvency route only after advice, then retain adjudicator, trustee and creditor outputs.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678f7f619016950ab48e44c70f8a716e872edc0d8cfa968fb115748559ffb434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4cd2951462df6393d6375f4d11a6ac83c73729a03c31e0808f96786b6993868b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explore/ai/families/enter-personal-insolvency.html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https://chris-page-gov.github.io/okf-uk-living/explore/ai/families/enter-personal-insolvency.html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apply for bankruptcy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formal insolvency for debts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is considering bankruptcy or another formal insolvency process.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Understand territorial routes, consequences, costs and challenge boundaries before applying.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dataset/enter-personal-insolvency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Money, tax and benefits (money-tax-and-benefits)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life-course-domain/money-tax-and-benefits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Claim support and resolve debt (claim-support-and-resolve-debt)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enclosing-process/claim-support-and-resolve-debt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enter-personal-insolvency-primary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enter-personal-insolvency-primary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enter-personal-insolvency-primary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enter-personal-insolvency-primary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service-episode/enter-personal-insolvency-ordinary-source-linked-route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is considering bankruptcy or another formal insolvency process.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applicable formal insolvency route only after advice, then retain adjudicator, trustee and creditor outputs.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service-step/enter-personal-insolvency-ordinary-source-linked-route-select-current-jurisdiction-route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enter-personal-insolvency-primary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enter personal insolvency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service-step/enter-personal-insolvency-ordinary-source-linked-route-follow-current-official-instructions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applicable formal insolvency route only after advice, then retain adjudicator, trustee and creditor outputs.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enter-personal-insolvency-primary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service-episode/enter-personal-insolvency-exception-or-route-failure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service-step/enter-personal-insolvency-exception-or-route-failure-resolve-route-boundary-or-failure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enter-personal-insolvency-primary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Apply for bankruptcy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https://www.gov.uk/apply-for-bankruptcy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Insolvency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enter-personal-insolvency-primary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resource/enter-personal-insolvency-enter-personal-insolvency-primary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england_wales_online_bankruptcy_service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England and Wales online bankruptcy application and consequence guidance.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Scotland and Northern Ireland have distinct insolvency routes; this is not financial or legal advice.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a disability benefit — claim-disability-benefit;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Universal Credit — claim-universal-credit;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debt advice and relief — get-debt-advice-and-relief;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benefit change of circumstances — report-benefit-change-of-circumstances;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enter-personal-insolvency.html" TargetMode="External"/><Relationship Id="rId12" Type="http://schemas.openxmlformats.org/officeDocument/2006/relationships/hyperlink" Target="https://www.gov.uk/apply-for-bankrupt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Enter personal insolvency — governed family record</dc:title>
  <dc:subject>SharePoint and Microsoft 365 Copilot retrieval experiment</dc:subject>
  <dc:creator>OKF Explorer</dc:creator>
  <cp:keywords>OKF, Open Knowledge Format, SharePoint, Microsoft 365 Copilot, enter-personal-insolvency, apply for bankruptcy, formal insolvency for debts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