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File Self Assessment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file-self-assessment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Register if required, keep source records, submit the return and retain calculation, payment and amendment outputs.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b68d1c643fc07d4d3a4167e618017634398e2662b3909b56da56f80bfd64de86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0d0c5050df5a96b75ec305bc9344f2f1b53fd3fd941a03f47513aabb2d530c4b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explore/ai/families/file-self-assessment.html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https://chris-page-gov.github.io/okf-uk-living/explore/ai/families/file-self-assessment.html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submit tax return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self assessment deadline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person must or may need to submit a Self Assessment tax return.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Follow current registration, filing, payment and correction routes without tax advice from the bundle.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dataset/file-self-assessment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Money, tax and benefits (money-tax-and-benefits)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life-course-domain/money-tax-and-benefits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Manage personal tax and contributions (manage-personal-tax-and-contributions)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enclosing-process/manage-personal-tax-and-contributions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file-self-assessment-primary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file-self-assessment-primary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file-self-assessment-primary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file-self-assessment-primary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service-episode/file-self-assessment-ordinary-source-linked-route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person must or may need to submit a Self Assessment tax return.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Register if required, keep source records, submit the return and retain calculation, payment and amendment outputs.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service-step/file-self-assessment-ordinary-source-linked-route-select-current-jurisdiction-route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file-self-assessment-primary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file self assessment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service-step/file-self-assessment-ordinary-source-linked-route-follow-current-official-instructions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Register if required, keep source records, submit the return and retain calculation, payment and amendment outputs.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file-self-assessment-primary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service-episode/file-self-assessment-exception-or-route-failure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service-step/file-self-assessment-exception-or-route-failure-resolve-route-boundary-or-failure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file-self-assessment-primary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Scotland, Wales, Northern Ireland: Self Assessment tax returns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https://www.gov.uk/self-assessment-tax-returns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HM Revenue and Customs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file-self-assessment-primary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resource/file-self-assessment-file-self-assessment-primary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uk_self_assessment_service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Provides current registration, return and payment handoffs.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decide filing need, calculate tax or provide tax advice.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Claim a tax refund — claim-tax-refund;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a National Insurance record — get-national-insurance-record;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Manage student loan repayment — manage-student-loan-repayment;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Pay Council Tax — pay-council-tax;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for Income Tax — register-for-income-tax;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for VAT — register-for-vat;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file-self-assessment.html" TargetMode="External"/><Relationship Id="rId12" Type="http://schemas.openxmlformats.org/officeDocument/2006/relationships/hyperlink" Target="https://www.gov.uk/self-assessment-tax-return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File Self Assessment — governed family record</dc:title>
  <dc:subject>SharePoint and Microsoft 365 Copilot retrieval experiment</dc:subject>
  <dc:creator>OKF Explorer</dc:creator>
  <cp:keywords>OKF, Open Knowledge Format, SharePoint, Microsoft 365 Copilot, file-self-assessment, submit tax return, self assessment deadline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