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Find registered childcare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find-registered-childcare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Start from the accountable public register or local service to find childcare providers and verify current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bc35f5469083d4d32885df53aaa1ffb2a4f2ac05b94d5ba9eb40a84e95367883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3d6e92679c517bf7fc5d6001d7f71b5a28974237788c111a3fec94f7a28b350c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explore/ai/families/find-registered-childcare.html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https://chris-page-gov.github.io/okf-uk-living/explore/ai/families/find-registered-childcare.html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a childminder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search childcare providers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parent or carer needs to find childcare and check whether a provider is appropriately registered.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Use the current national or local register without treating the bundle as a provider recommendation.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dataset/find-registered-childcare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Early years (early-years)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life-course-domain/early-years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Arrange childcare and early education (arrange-childcare-and-early-education)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enclosing-process/arrange-childcare-and-early-education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find-registered-childcare-primary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service-episode/find-registered-childcare-ordinary-source-linked-route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parent or carer needs to find childcare and check whether a provider is appropriately registered.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Start from the accountable public register or local service to find childcare providers and verify current registration.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service-step/find-registered-childcare-ordinary-source-linked-route-select-current-jurisdiction-route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find-registered-childcare-primary, early-years-scotland-handoff, early-years-wales-handoff, early-years-northern-ireland-handoff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find registered childcare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service-step/find-registered-childcare-ordinary-source-linked-route-follow-current-official-instructions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Start from the accountable public register or local service to find childcare providers and verify current registration.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find-registered-childcare-primary, early-years-scotland-handoff, early-years-wales-handoff, early-years-northern-ireland-handoff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service-episode/find-registered-childcare-exception-or-route-failure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service-step/find-registered-childcare-exception-or-route-failure-resolve-route-boundary-or-failure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find-registered-childcare-primary, early-years-scotland-handoff, early-years-wales-handoff, early-years-northern-ireland-handoff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Find a registered childminder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https://www.gov.uk/find-registered-childminder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find-registered-childcare-primary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resource/find-registered-childcare-find-registered-childcare-primary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england_registered_childminder_locator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England to current local and regulator-backed childminder searches.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 provider, guarantee availability or establish another nation's registration system.</w:t>
      </w:r>
    </w:p>
    <w:p>
      <w:pPr>
        <w:pStyle w:val="Heading2"/>
      </w:pPr>
      <w:r>
        <w:t>Scotland: Help with childcare costs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https://www.mygov.scot/childcare-costs-help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resource/find-registered-childcare-early-years-scotland-handoff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scotland_childcare_support_handoff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in Scotland to current funded childcare and childcare-cost support.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prove a separate development, health, safeguarding, library or registration rule.</w:t>
      </w:r>
    </w:p>
    <w:p>
      <w:pPr>
        <w:pStyle w:val="Heading2"/>
      </w:pPr>
      <w:r>
        <w:t>Wales: Childcare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https://www.gov.wales/childcare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resource/find-registered-childcare-early-years-wales-handoff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wales_childcare_and_early_years_handoff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families and providers in Wales to current childcare and early-years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2"/>
      </w:pPr>
      <w:r>
        <w:t>Northern Ireland: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resource/find-registered-childcare-early-years-northern-ireland-handoff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northern_ireland_early_years_discovery_handoff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in Northern Ireland to current education, childcare and early-years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topic handoff does not prove a family-specific rule, deadline, cost or eligibility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childcare cost support — get-childcare-cost-support;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funded early education — get-funded-early-education;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childminder — register-as-childminder;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children's centres — use-childrens-centres;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public library child services — use-public-library-child-services;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Tax-Free Childcare — use-tax-free-childcare;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find-registered-childcare.html" TargetMode="External"/><Relationship Id="rId12" Type="http://schemas.openxmlformats.org/officeDocument/2006/relationships/hyperlink" Target="https://www.gov.uk/find-registered-childminder" TargetMode="External"/><Relationship Id="rId13" Type="http://schemas.openxmlformats.org/officeDocument/2006/relationships/hyperlink" Target="https://www.mygov.scot/childcare-costs-help" TargetMode="External"/><Relationship Id="rId14" Type="http://schemas.openxmlformats.org/officeDocument/2006/relationships/hyperlink" Target="https://www.gov.wales/childcare" TargetMode="External"/><Relationship Id="rId15" Type="http://schemas.openxmlformats.org/officeDocument/2006/relationships/hyperlink" Target="https://www.nidirect.gov.uk/information-and-services/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Find registered childcare — governed family record</dc:title>
  <dc:subject>SharePoint and Microsoft 365 Copilot retrieval experiment</dc:subject>
  <dc:creator>OKF Explorer</dc:creator>
  <cp:keywords>OKF, Open Knowledge Format, SharePoint, Microsoft 365 Copilot, find-registered-childcare, find a childminder, search childcare providers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