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Access to Work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get-access-to-work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Apply for employment-related disability support and coordinate the public decision with employer adjustments.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591da021fd3c2abafa0a2c02fb4fc885fc91b10d0812568330e117f029c57714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9ce08f23f6c6b0cf71396acf4faf8f7de69bfc9bfa3d22b7be7bca6ce8f4b9ac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explore/ai/families/get-access-to-work.html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https://chris-page-gov.github.io/okf-uk-living/explore/ai/families/get-access-to-work.html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workplace disability grant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support to stay in work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person or person with a health condition needs support to start or remain in work.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Access to Work funding from the employer's adjustment duties and retain the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dataset/get-access-to-work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get-access-to-work-primary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service-episode/get-access-to-work-ordinary-source-linked-route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person or person with a health condition needs support to start or remain in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Apply for employment-related disability support and coordinate the public decision with employer adjustments.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service-step/get-access-to-work-ordinary-source-linked-route-select-current-jurisdiction-route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get-access-to-work-primary,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access to work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service-step/get-access-to-work-ordinary-source-linked-route-follow-current-official-instructions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Apply for employment-related disability support and coordinate the public decision with employer adjustments.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get-access-to-work-primary,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service-episode/get-access-to-work-exception-or-route-failure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service-step/get-access-to-work-exception-or-route-failure-resolve-route-boundary-or-failure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get-access-to-work-primary,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Access to 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https://www.gov.uk/access-to-work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get-access-to-work-primary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resource/get-access-to-work-get-access-to-work-primary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great_britain_access_to_work_service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Great Britain Access to Work application and support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decide an award or replace the employer's equality duties.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resource/get-access-to-work-finding-work-scotland-handoff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resource/get-access-to-work-finding-work-wales-handoff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resource/get-access-to-work-finding-work-northern-ireland-handoff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disclosure or DBS check — get-disclosure-or-dbs-check;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Jobcentre support — get-jobcentre-support;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work — prove-right-to-work;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recruitment discrimination — resolve-recruitment-discrimination;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work-based apprenticeship — start-work-based-apprenticeship;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job search — use-public-job-search;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Volunteer in the UK — volunteer-in-the-uk;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access-to-work.html" TargetMode="External"/><Relationship Id="rId12" Type="http://schemas.openxmlformats.org/officeDocument/2006/relationships/hyperlink" Target="https://www.gov.uk/access-to-work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Access to Work — governed family record</dc:title>
  <dc:subject>SharePoint and Microsoft 365 Copilot retrieval experiment</dc:subject>
  <dc:creator>OKF Explorer</dc:creator>
  <cp:keywords>OKF, Open Knowledge Format, SharePoint, Microsoft 365 Copilot, get-access-to-work, workplace disability grant, support to stay in work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