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carer's assessment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get-carers-assessment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the responsible social-care body to assess the unpaid carer's needs and use the resulting support, review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d3baad29a84268ddbcc3cb7c4f3bf7ac7106c9e6e29d1e5af676f576f7b85f18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a96d0d6049c9b1f3d0f9801ca440a12a410b916661ea400096bdf5390627af38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explore/ai/families/get-carers-assessment.html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https://chris-page-gov.github.io/okf-uk-living/explore/ai/families/get-carers-assessment.html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unpaid carer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carers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assess carer support needs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unpaid carer needs their own practical, wellbeing or participation needs assessed.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the carer's assessment from the cared-for person's needs and benefit decisions.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dataset/get-carers-assessment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Assess and deliver disability and care support (assess-and-deliver-disability-and-care-support)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enclosing-process/assess-and-deliver-disability-and-care-support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get-carers-assessment-primary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service-episode/get-carers-assessment-ordinary-source-linked-route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unpaid carer needs their own practical, wellbeing or participation needs assessed.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the responsible social-care body to assess the unpaid carer's needs and use the resulting support, review or complaint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service-step/get-carers-assessment-ordinary-source-linked-route-select-current-jurisdiction-route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get-carers-assessment-primary,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carer's assessment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service-step/get-carers-assessment-ordinary-source-linked-route-follow-current-official-instructions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the responsible social-care body to assess the unpaid carer's needs and use the resulting support, review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get-carers-assessment-primary,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service-episode/get-carers-assessment-exception-or-route-failure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service-step/get-carers-assessment-exception-or-route-failure-resolve-route-boundary-or-failure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get-carers-assessment-primary,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Carer's assessments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https://www.nhs.uk/social-care-and-support/support-and-benefits-for-carers/carer-assessments/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get-carers-assessment-primary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resource/get-carers-assessment-get-carers-assessment-primary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england_local_carer_assessment_guidance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local-authority carer assessments, possible support and complaint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needs, decide support, identify local provision or establish devolved law.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resource/get-carers-assessment-disability-care-scotland-handoff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resource/get-carers-assessment-disability-care-wales-handoff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resource/get-carers-assessment-disability-care-northern-ireland-handoff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disability living support — claim-disability-living-support;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disability home adaptation — get-disability-home-adaptation;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residential care — get-residential-care;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social-care needs assessment — get-social-care-needs-assessment;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direct payments — receive-direct-payments;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carers-assessment.html" TargetMode="External"/><Relationship Id="rId12" Type="http://schemas.openxmlformats.org/officeDocument/2006/relationships/hyperlink" Target="https://www.nhs.uk/social-care-and-support/support-and-benefits-for-carers/carer-assessments/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carer's assessment — governed family record</dc:title>
  <dc:subject>SharePoint and Microsoft 365 Copilot retrieval experiment</dc:subject>
  <dc:creator>OKF Explorer</dc:creator>
  <cp:keywords>OKF, Open Knowledge Format, SharePoint, Microsoft 365 Copilot, get-carers-assessment, unpaid carer assessment, council carers assessment, assess carer support needs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