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childcare cost support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get-childcare-cost-support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Compare the current official childcare-cost support routes and continue to the applicable claim or account.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0aecee473e2c227eff10dd2904ae5f03fcb3520cb270ba9b67ec8760bb6f0627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88dfe51074f60e19da4d017fc0fd21b2905c23a24218ce4c4fab06e4d0d8f161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explore/ai/families/get-childcare-cost-support.html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https://chris-page-gov.github.io/okf-uk-living/explore/ai/families/get-childcare-cost-support.html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help paying for childcare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childcare benefits and schemes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family needs help with childcare costs and does not yet know which public scheme may apply.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current schemes, interaction warnings and application handoffs without a local eligibility calculation.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dataset/get-childcare-cost-support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Early years (early-years)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life-course-domain/early-years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Arrange childcare and early education (arrange-childcare-and-early-education)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enclosing-process/arrange-childcare-and-early-education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get-childcare-cost-support-primary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get-childcare-cost-support-primary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get-childcare-cost-support-primary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get-childcare-cost-support-primary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service-episode/get-childcare-cost-support-ordinary-source-linked-route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family needs help with childcare costs and does not yet know which public scheme may apply.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Compare the current official childcare-cost support routes and continue to the applicable claim or account.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service-step/get-childcare-cost-support-ordinary-source-linked-route-select-current-jurisdiction-route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get-childcare-cost-support-primary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childcare cost support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service-step/get-childcare-cost-support-ordinary-source-linked-route-follow-current-official-instructions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Compare the current official childcare-cost support routes and continue to the applicable claim or account.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get-childcare-cost-support-primary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service-episode/get-childcare-cost-support-exception-or-route-failure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service-step/get-childcare-cost-support-exception-or-route-failure-resolve-route-boundary-or-failure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get-childcare-cost-support-primary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Help with childcare costs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https://www.gov.uk/help-with-childcare-costs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get-childcare-cost-support-primary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resource/get-childcare-cost-support-get-childcare-cost-support-primary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uk_childcare_cost_support_navigator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Compares current UK childcare-cost support families and routes users toward the relevant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eligibility, optimize benefits, guarantee a provider or decide a claim.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Find registered childcare — find-registered-childcare;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funded early education — get-funded-early-education;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as a childminder — register-as-childminder;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children's centres — use-childrens-centres;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public library child services — use-public-library-child-services;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Tax-Free Childcare — use-tax-free-childcare;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childcare-cost-support.html" TargetMode="External"/><Relationship Id="rId12" Type="http://schemas.openxmlformats.org/officeDocument/2006/relationships/hyperlink" Target="https://www.gov.uk/help-with-childcare-co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childcare cost support — governed family record</dc:title>
  <dc:subject>SharePoint and Microsoft 365 Copilot retrieval experiment</dc:subject>
  <dc:creator>OKF Explorer</dc:creator>
  <cp:keywords>OKF, Open Knowledge Format, SharePoint, Microsoft 365 Copilot, get-childcare-cost-support, help paying for childcare, childcare benefits and schemes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