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Get consular assistance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get-consular-assistance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Locate the responsible British embassy, high commission or consulate and use its published emergency or routine assistance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cd6d57effc62b0dc4178ab049508c30e38b0f78d463747b98b3ad305aaf99de4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b737a344f3f09c1d24e861fb684dd6b960f53925435b843f191c81e0fb46c526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explore/ai/families/get-consular-assistance.html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https://chris-page-gov.github.io/okf-uk-living/explore/ai/families/get-consular-assistance.html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contact British embassy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consular help abroad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find UK embassy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British national abroad needs information or help that may fall within consular support.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Understand the consular assistance boundary without assuming the government can compel local authorities or pay costs.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dataset/get-consular-assistance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Holidays, volunteering and living overseas (holidays-volunteering-and-living-overseas)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life-course-domain/holidays-volunteering-and-living-overseas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Live, work and get help overseas (live-work-and-get-help-overseas)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enclosing-process/live-work-and-get-help-overseas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get-consular-assistance-primary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get-consular-assistance-primary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get-consular-assistance-primary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get-consular-assistance-primary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service-episode/get-consular-assistance-ordinary-source-linked-route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British national abroad needs information or help that may fall within consular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Locate the responsible British embassy, high commission or consulate and use its published emergency or routine assistance route.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service-step/get-consular-assistance-ordinary-source-linked-route-select-current-jurisdiction-route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get-consular-assistance-primary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get consular assistance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service-step/get-consular-assistance-ordinary-source-linked-route-follow-current-official-instructions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Locate the responsible British embassy, high commission or consulate and use its published emergency or routine assistance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get-consular-assistance-primary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service-episode/get-consular-assistance-exception-or-route-failure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service-step/get-consular-assistance-exception-or-route-failure-resolve-route-boundary-or-failure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get-consular-assistance-primary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Find a British embassy, high commission or consulate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https://www.gov.uk/world/embassies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Foreign, Commonwealth and Development Office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get-consular-assistance-primary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resource/get-consular-assistance-get-consular-assistance-primary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uk_consular_post_locator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Locates current UK diplomatic and consular posts and their contact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guarantee assistance, override local law, pay private costs or replace emergency services.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help after a serious incident abroad — get-help-after-serious-incident-abroad;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Manage tax, National Insurance, benefits and pensions abroad — manage-tax-ni-benefits-and-pensions-abroad;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an emergency travel document — obtain-emergency-travel-document;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Study or volunteer overseas — study-or-volunteer-overseas;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Work overseas — work-overseas;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get-consular-assistance.html" TargetMode="External"/><Relationship Id="rId12" Type="http://schemas.openxmlformats.org/officeDocument/2006/relationships/hyperlink" Target="https://www.gov.uk/world/embassi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Get consular assistance — governed family record</dc:title>
  <dc:subject>SharePoint and Microsoft 365 Copilot retrieval experiment</dc:subject>
  <dc:creator>OKF Explorer</dc:creator>
  <cp:keywords>OKF, Open Knowledge Format, SharePoint, Microsoft 365 Copilot, get-consular-assistance, contact British embassy, consular help abroad, find UK embassy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