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domestic abuse support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get-domestic-abuse-support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emergency services for immediate danger and a current specialist route for safety, accommodation, legal protection and ongoing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b598bb801fb38db8fb6affd921e6ce3c7026866a2c30190c4234bfcda2173540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ae96880fadb5515dd8cb308c1e6bf3fd5e9bb09dbcc6a923a21eaf31e5647ce0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explore/ai/families/get-domestic-abuse-support.html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https://chris-page-gov.github.io/okf-uk-living/explore/ai/families/get-domestic-abuse-support.html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domestic violence help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coercive control support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emergency refuge help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may be experiencing domestic abuse or supporting someone at risk.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Reach urgent and specialist help without requiring the bundle to classify risk or disclose personal information.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dataset/get-domestic-abuse-support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Relationships and family change (relationships-and-family-change)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life-course-domain/relationships-and-family-change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Obtain family protection, representation and care (obtain-family-protection-representation-and-care)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enclosing-process/obtain-family-protection-representation-and-care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get-domestic-abuse-support-primary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get-domestic-abuse-support-primary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service-episode/get-domestic-abuse-support-ordinary-source-linked-route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may be experiencing domestic abuse or supporting someone at risk.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emergency services for immediate danger and a current specialist route for safety, accommodation, legal protection and ongoing support.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service-step/get-domestic-abuse-support-ordinary-source-linked-route-select-current-jurisdiction-route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get-domestic-abuse-support-primary, family-change-scotland-handoff, family-change-northern-ireland-handoff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domestic abuse support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service-step/get-domestic-abuse-support-ordinary-source-linked-route-follow-current-official-instructions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emergency services for immediate danger and a current specialist route for safety, accommodation, legal protection and ongoing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get-domestic-abuse-support-primary, family-change-scotland-handoff, family-change-northern-ireland-handoff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service-episode/get-domestic-abuse-support-exception-or-route-failure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service-step/get-domestic-abuse-support-exception-or-route-failure-resolve-route-boundary-or-failure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get-domestic-abuse-support-primary, family-change-scotland-handoff, family-change-northern-ireland-handoff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Domestic abuse how to get help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https://www.gov.uk/guidance/domestic-abuse-how-to-get-help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Home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get-domestic-abuse-support-primary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resource/get-domestic-abuse-support-get-domestic-abuse-support-primary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uk_domestic_abuse_support_guidance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UK emergency, helpline and specialist support handoffs with nation-specific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safety, create a safety plan, provide legal advice or replace emergency services.</w:t>
      </w:r>
    </w:p>
    <w:p>
      <w:pPr>
        <w:pStyle w:val="Heading2"/>
      </w:pPr>
      <w:r>
        <w:t>Scotland: Births, deaths and family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https://www.mygov.scot/browse/birth-death-family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resource/get-domestic-abuse-support-family-change-scotland-handoff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scotland_family_change_handoff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marriage, civil partnership, family, care and representation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status, legal rights, eligibility, safeguarding action or an individual court route.</w:t>
      </w:r>
    </w:p>
    <w:p>
      <w:pPr>
        <w:pStyle w:val="Heading2"/>
      </w:pPr>
      <w:r>
        <w:t>Northern Ireland: Find out your rights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https://www.nidirect.gov.uk/articles/find-out-your-rights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resource/get-domestic-abuse-support-family-change-northern-ireland-handoff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northern_ireland_family_change_handoff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Northern Ireland marriage, civil partnership, separation, parental-responsibility, family-safety and wider rights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the applicable court, safeguarding, care or representation route.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deputyship — apply-for-deputyship;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family carer support — get-family-carer-support;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lasting power of attorney — register-lasting-power-of-attorney;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a family court — use-family-court;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domestic-abuse-support.html" TargetMode="External"/><Relationship Id="rId12" Type="http://schemas.openxmlformats.org/officeDocument/2006/relationships/hyperlink" Target="https://www.gov.uk/guidance/domestic-abuse-how-to-get-help" TargetMode="External"/><Relationship Id="rId13" Type="http://schemas.openxmlformats.org/officeDocument/2006/relationships/hyperlink" Target="https://www.mygov.scot/browse/birth-death-family" TargetMode="External"/><Relationship Id="rId14" Type="http://schemas.openxmlformats.org/officeDocument/2006/relationships/hyperlink" Target="https://www.nidirect.gov.uk/articles/find-out-your-righ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domestic abuse support — governed family record</dc:title>
  <dc:subject>SharePoint and Microsoft 365 Copilot retrieval experiment</dc:subject>
  <dc:creator>OKF Explorer</dc:creator>
  <cp:keywords>OKF, Open Knowledge Format, SharePoint, Microsoft 365 Copilot, get-domestic-abuse-support, domestic violence help, coercive control support, emergency refuge help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