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early-years development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get-early-years-development-support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routine development information into the current health, early-years or specialist assessment route when concerns arise.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64bfb4d2a745078c25032e806bf933d8df7fedf74fa072e824d1d7f03a43cd68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5274b192fadec876d5670e8e4387dc25766b6ed355fe4f65e96a44ad13e2c135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explore/ai/families/get-early-years-development-support.html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https://chris-page-gov.github.io/okf-uk-living/explore/ai/families/get-early-years-development-support.html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baby development help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toddler development support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parent, carer or practitioner wants support with a young child's development.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accountable local route and distinguish general information from clinical or educational assessment.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dataset/get-early-years-development-support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Support early development and safety (support-early-development-and-safety)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enclosing-process/support-early-development-and-safety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get-early-years-development-support-primary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service-episode/get-early-years-development-support-ordinary-source-linked-route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routine development information into the current health, early-years or specialist assessment route when concerns arise.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service-step/get-early-years-development-support-ordinary-source-linked-route-select-current-jurisdiction-route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get-early-years-development-support-primary, early-years-scotland-handoff, early-years-wales-handoff, early-years-northern-ireland-handoff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early-years development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service-step/get-early-years-development-support-ordinary-source-linked-route-follow-current-official-instructions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routine development information into the current health, early-years or specialist assessment route when concerns arise.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get-early-years-development-support-primary, early-years-scotland-handoff, early-years-wales-handoff, early-years-northern-ireland-handoff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service-episode/get-early-years-development-support-exception-or-route-failure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service-step/get-early-years-development-support-exception-or-route-failure-resolve-route-boundary-or-failure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get-early-years-development-support-primary, early-years-scotland-handoff, early-years-wales-handoff, early-years-northern-ireland-handoff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Baby's development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https://www.nhs.uk/baby/babys-development/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get-early-years-development-support-primary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resource/get-early-years-development-support-get-early-years-development-support-primary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england_early_child_development_guidance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England NHS development information and routes concerns toward current child-health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development, diagnose a condition, decide support or establish another nation's pathway.</w:t>
      </w:r>
    </w:p>
    <w:p>
      <w:pPr>
        <w:pStyle w:val="Heading2"/>
      </w:pPr>
      <w:r>
        <w:t>Scotland: Help with childcare costs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https://www.mygov.scot/childcare-costs-help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resource/get-early-years-development-support-early-years-scotland-handoff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scotland_childcare_support_handoff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Scotland to current funded childcare and childcare-cost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 separate development, health, safeguarding, library or registration rule.</w:t>
      </w:r>
    </w:p>
    <w:p>
      <w:pPr>
        <w:pStyle w:val="Heading2"/>
      </w:pPr>
      <w:r>
        <w:t>Wales: Childcare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resource/get-early-years-development-support-early-years-wales-handoff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wales_childcare_and_early_years_handoff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and providers in Wales to current childcare and early-years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resource/get-early-years-development-support-early-years-northern-ireland-handoff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northern_ireland_early_years_discovery_handoff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education, childcare and early-years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health visiting — access-health-visiting;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adoption support — apply-for-adoption-support;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early-years SEND support — get-early-years-send-support;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child safeguarding concern — report-child-safeguarding-concern;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early-years-development-support.html" TargetMode="External"/><Relationship Id="rId12" Type="http://schemas.openxmlformats.org/officeDocument/2006/relationships/hyperlink" Target="https://www.nhs.uk/baby/babys-development/" TargetMode="External"/><Relationship Id="rId13" Type="http://schemas.openxmlformats.org/officeDocument/2006/relationships/hyperlink" Target="https://www.mygov.scot/childcare-costs-help" TargetMode="External"/><Relationship Id="rId14" Type="http://schemas.openxmlformats.org/officeDocument/2006/relationships/hyperlink" Target="https://www.gov.wales/childcare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early-years development support — governed family record</dc:title>
  <dc:subject>SharePoint and Microsoft 365 Copilot retrieval experiment</dc:subject>
  <dc:creator>OKF Explorer</dc:creator>
  <cp:keywords>OKF, Open Knowledge Format, SharePoint, Microsoft 365 Copilot, get-early-years-development-support, baby development help, toddler development support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