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family carer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get-family-carer-support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Ask the responsible health or social-care body for a carer assessment and use the current support, benefits, respite and complaint routes that apply.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56900a1f83c4597578129a6e7e037745dff1eda67349f6b4b212d2a0d04c9691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1d215332a17e0f9358dbb68fc7cc07d6b1a533e7a163bfa79cac77a581737c48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explore/ai/families/get-family-carer-support.html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https://chris-page-gov.github.io/okf-uk-living/explore/ai/families/get-family-carer-support.html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help for unpaid family carer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carers support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carer benefits and respite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relative or friend provides unpaid care and needs practical, financial or wellbeing support.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Connect assessment, commissioned support and benefits without assuming eligibility or local provision.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dataset/get-family-carer-support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family protection, representation and care (obtain-family-protection-representation-and-care)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enclosing-process/obtain-family-protection-representation-and-care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get-family-carer-support-primary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get-family-carer-support-primary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service-episode/get-family-carer-support-ordinary-source-linked-route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relative or friend provides unpaid care and needs practical, financial or wellbeing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Ask the responsible health or social-care body for a carer assessment and use the current support, benefits, respite and complaint routes that apply.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service-step/get-family-carer-support-ordinary-source-linked-route-select-current-jurisdiction-route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get-family-carer-support-primary,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family carer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service-step/get-family-carer-support-ordinary-source-linked-route-follow-current-official-instructions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Ask the responsible health or social-care body for a carer assessment and use the current support, benefits, respite and complaint routes that apply.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get-family-carer-support-primary,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service-episode/get-family-carer-support-exception-or-route-failure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service-step/get-family-carer-support-exception-or-route-failure-resolve-route-boundary-or-failure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get-family-carer-support-primary,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Support and benefits for carers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https://www.nhs.uk/social-care-and-support/support-and-benefits-for-carers/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get-family-carer-support-primary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resource/get-family-carer-support-get-family-carer-support-primary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england_carer_support_guidance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carer assessments, practical help, breaks, benefits and support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a benefit award or the devolved care route.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resource/get-family-carer-support-family-change-scotland-handoff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resource/get-family-carer-support-family-change-northern-ireland-handoff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deputyship — apply-for-deputyship;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domestic abuse support — get-domestic-abuse-support;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lasting power of attorney — register-lasting-power-of-attorney;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family court — use-family-court;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family-carer-support.html" TargetMode="External"/><Relationship Id="rId12" Type="http://schemas.openxmlformats.org/officeDocument/2006/relationships/hyperlink" Target="https://www.nhs.uk/social-care-and-support/support-and-benefits-for-carers/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family carer support — governed family record</dc:title>
  <dc:subject>SharePoint and Microsoft 365 Copilot retrieval experiment</dc:subject>
  <dc:creator>OKF Explorer</dc:creator>
  <cp:keywords>OKF, Open Knowledge Format, SharePoint, Microsoft 365 Copilot, get-family-carer-support, help for unpaid family carer, carers support, carer benefits and respite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