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homelessness help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the accountable housing authority early, state immediate safety and accommodation needs and retain prevention, relief or review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9ec63d11f4297afe10e86c6584f4d4db046c1e4c189ea2a6a8c25b9ef81e2128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6d1240869419554ef27d8cc3589570f52c2c123209a96ac6bad6c79e5401bb17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explore/ai/families/get-homelessness-help.html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https://chris-page-gov.github.io/okf-uk-living/explore/ai/families/get-homelessness-help.html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at risk of homelessness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housing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homelessness application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nowhere safe to stay or may lose accommodation.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urgent local route while preserving safeguarding, domestic-abuse and statutory decision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dataset/get-homelessness-help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service-episode/get-homelessness-help-ordinary-source-linked-route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nowhere safe to stay or may lose accommodation.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the accountable housing authority early, state immediate safety and accommodation needs and retain prevention, relief or review decisions.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service-step/get-homelessness-help-ordinary-source-linked-route-select-current-jurisdiction-route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homelessness help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service-step/get-homelessness-help-ordinary-source-linked-route-follow-current-official-instructions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the accountable housing authority early, state immediate safety and accommodation needs and retain prevention, relief or review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service-episode/get-homelessness-help-exception-or-route-failure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service-step/get-homelessness-help-exception-or-route-failure-resolve-route-boundary-or-failure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Help if you're homeless or at risk of homelessness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https://www.gov.uk/homelessness-help-from-council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get-homelessness-help-primary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resource/get-homelessness-help-get-homelessness-help-primary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england_homelessness_help_locator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England to local homelessness prevention and assessment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homelessness, priority need, local connection, safety or accommodation suitability.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resource/get-homelessness-help-housing-community-scotland-handoff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resource/get-homelessness-help-housing-community-wales-handoff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resource/get-homelessness-help-housing-community-northern-ireland-handoff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homelessness-help.html" TargetMode="External"/><Relationship Id="rId12" Type="http://schemas.openxmlformats.org/officeDocument/2006/relationships/hyperlink" Target="https://www.gov.uk/homelessness-help-from-council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homelessness help — governed family record</dc:title>
  <dc:subject>SharePoint and Microsoft 365 Copilot retrieval experiment</dc:subject>
  <dc:creator>OKF Explorer</dc:creator>
  <cp:keywords>OKF, Open Knowledge Format, SharePoint, Microsoft 365 Copilot, get-homelessness-help, at risk of homelessness, emergency housing help, council homelessness application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