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Get Jobcentre support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get-jobcentre-support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Contact the applicable public employment service for work-search, claim or appointment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6ea2ce1d329177be2f2ddb77386c46fc8103b644c1f64d8e71f7e03f733d71ba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a8bcf66284e92e0f1d49cc4e1053e50e2d7cc40cc34d9434260b2e129b901954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explore/ai/families/get-jobcentre-support.html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https://chris-page-gov.github.io/okf-uk-living/explore/ai/families/get-jobcentre-support.html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contact Jobcentre Plus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work coach help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needs help from a Jobcentre or employment-service adviser.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right service and retain appointment, claim or referral outputs.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dataset/get-jobcentre-support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Finding work and unemployment (finding-work-and-unemployment)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life-course-domain/finding-work-and-unemployment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Enter fair and supported work (enter-fair-and-supported-work)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enclosing-process/enter-fair-and-supported-work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get-jobcentre-support-primary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finding-work-scotland-handoff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finding-work-wales-handoff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finding-work-northern-ireland-handoff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service-episode/get-jobcentre-support-ordinary-source-linked-route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needs help from a Jobcentre or employment-service adviser.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Contact the applicable public employment service for work-search, claim or appointment support.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service-step/get-jobcentre-support-ordinary-source-linked-route-select-current-jurisdiction-route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get-jobcentre-support-primary, finding-work-scotland-handoff, finding-work-wales-handoff, finding-work-northern-ireland-handoff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get jobcentre support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service-step/get-jobcentre-support-ordinary-source-linked-route-follow-current-official-instructions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Contact the applicable public employment service for work-search, claim or appointment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get-jobcentre-support-primary, finding-work-scotland-handoff, finding-work-wales-handoff, finding-work-northern-ireland-handoff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service-episode/get-jobcentre-support-exception-or-route-failure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service-step/get-jobcentre-support-exception-or-route-failure-resolve-route-boundary-or-failure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get-jobcentre-support-primary, finding-work-scotland-handoff, finding-work-wales-handoff, finding-work-northern-ireland-handoff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Contact Jobcentre Plus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https://www.gov.uk/contact-jobcentre-plus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Work and Pensions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get-jobcentre-support-primary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resource/get-jobcentre-support-get-jobcentre-support-primary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great_britain_jobcentre_contact_service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Provides Great Britain Jobcentre Plus contact routes by purpose.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book an appointment or decide a claim or work-related requirement.</w:t>
      </w:r>
    </w:p>
    <w:p>
      <w:pPr>
        <w:pStyle w:val="Heading2"/>
      </w:pPr>
      <w:r>
        <w:t>Scotland: Finding a job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https://www.mygov.scot/browse/working-jobs/finding-a-job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finding-work-scotland-handoff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resource/get-jobcentre-support-finding-work-scotland-handoff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scotland_job_support_discovery_handoff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job-search and employment-support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establish eligibility, an employment relationship or a benefit decision.</w:t>
      </w:r>
    </w:p>
    <w:p>
      <w:pPr>
        <w:pStyle w:val="Heading2"/>
      </w:pPr>
      <w:r>
        <w:t>Wales: Employment support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https://www.gov.wales/employment-support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finding-work-wales-handoff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resource/get-jobcentre-support-finding-work-wales-handoff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wales_job_support_discovery_handoff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employability and skills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establish eligibility, an employment relationship or a benefit decision.</w:t>
      </w:r>
    </w:p>
    <w:p>
      <w:pPr>
        <w:pStyle w:val="Heading2"/>
      </w:pPr>
      <w:r>
        <w:t>Northern Ireland: Employment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https://www.nidirect.gov.uk/information-and-services/employment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finding-work-northern-ireland-handoff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resource/get-jobcentre-support-finding-work-northern-ireland-handoff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northern_ireland_job_support_discovery_handoff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employment services and rights.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establish eligibility, an employment relationship or a benefit decision.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Access to Work — get-access-to-work;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 disclosure or DBS check — get-disclosure-or-dbs-check;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Prove the right to work — prove-right-to-work;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Resolve recruitment discrimination — resolve-recruitment-discrimination;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Start a work-based apprenticeship — start-work-based-apprenticeship;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Use public job search — use-public-job-search;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Volunteer in the UK — volunteer-in-the-uk;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get-jobcentre-support.html" TargetMode="External"/><Relationship Id="rId12" Type="http://schemas.openxmlformats.org/officeDocument/2006/relationships/hyperlink" Target="https://www.gov.uk/contact-jobcentre-plus" TargetMode="External"/><Relationship Id="rId13" Type="http://schemas.openxmlformats.org/officeDocument/2006/relationships/hyperlink" Target="https://www.mygov.scot/browse/working-jobs/finding-a-job" TargetMode="External"/><Relationship Id="rId14" Type="http://schemas.openxmlformats.org/officeDocument/2006/relationships/hyperlink" Target="https://www.gov.wales/employment-support" TargetMode="External"/><Relationship Id="rId15" Type="http://schemas.openxmlformats.org/officeDocument/2006/relationships/hyperlink" Target="https://www.nidirect.gov.uk/information-and-services/employme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Get Jobcentre support — governed family record</dc:title>
  <dc:subject>SharePoint and Microsoft 365 Copilot retrieval experiment</dc:subject>
  <dc:creator>OKF Explorer</dc:creator>
  <cp:keywords>OKF, Open Knowledge Format, SharePoint, Microsoft 365 Copilot, get-jobcentre-support, contact Jobcentre Plus, work coach help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