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legal aid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jurisdiction and problem-specific assessment route and provide the financial and merits evidence it currently requests.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aaeb87d04207c90b9ecd560514cdf4e7d8d88f20c5d09d04118844644ca78339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022f13344cfafe306918bc35aa84457225f4557d2e4136d0079e45e1676a4c2a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explore/ai/families/get-legal-aid.html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https://chris-page-gov.github.io/okf-uk-living/explore/ai/families/get-legal-aid.html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help paying legal costs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civil legal advice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criminal legal aid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legal help and may be unable to pay privately.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legal-aid authority and provider without a local eligibility calculation.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dataset/get-legal-aid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legal help and use adjudication (obtain-legal-help-and-use-adjudication)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enclosing-process/obtain-legal-help-and-use-adjudication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service-episode/get-legal-aid-ordinary-source-linked-route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legal help and may be unable to pay privately.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jurisdiction and problem-specific assessment route and provide the financial and merits evidence it currently requests.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service-step/get-legal-aid-ordinary-source-linked-route-select-current-jurisdiction-route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legal aid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service-step/get-legal-aid-ordinary-source-linked-route-follow-current-official-instructions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jurisdiction and problem-specific assessment route and provide the financial and merits evidence it currently requests.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service-episode/get-legal-aid-exception-or-route-failure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service-step/get-legal-aid-exception-or-route-failure-resolve-route-boundary-or-failure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Legal aid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https://www.gov.uk/legal-aid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Justice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get-legal-aid-primary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resource/get-legal-aid-get-legal-aid-primary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england_wales_legal_aid_guidance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civil and criminal legal-aid scope, checks and provider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financial or merits eligibility, find a case outcome or replace urgent legal advice.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resource/get-legal-aid-police-legal-scotland-handoff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resource/get-legal-aid-police-legal-northern-ireland-handoff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court or tribunal decision — appeal-court-or-tribunal-decision;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police-station legal advice — obtain-police-station-legal-advice;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civil or family court — use-civil-or-family-court;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tribunal — use-tribunal;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legal-aid.html" TargetMode="External"/><Relationship Id="rId12" Type="http://schemas.openxmlformats.org/officeDocument/2006/relationships/hyperlink" Target="https://www.gov.uk/legal-aid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legal aid — governed family record</dc:title>
  <dc:subject>SharePoint and Microsoft 365 Copilot retrieval experiment</dc:subject>
  <dc:creator>OKF Explorer</dc:creator>
  <cp:keywords>OKF, Open Knowledge Format, SharePoint, Microsoft 365 Copilot, get-legal-aid, help paying legal costs, civil legal advice, criminal legal aid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