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a National Insurance record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get-national-insurance-record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View contribution years and use HMRC correction or voluntary-contribution handoffs for apparent gaps.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1ff65eeaec57785946be15760b520695dfef63f7886f6b85d14a189bc3ca0ccc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a2a3c52bc39f5491c462f50f3c644cf80ea16e86d638c11a70fc70a6056d6625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explore/ai/families/get-national-insurance-record.html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https://chris-page-gov.github.io/okf-uk-living/explore/ai/families/get-national-insurance-record.html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check NI contributions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view national insurance gaps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needs to understand the National Insurance record used for state benefits or pension.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Access the official record and keep forecast, correction and payment decisions separate.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dataset/get-national-insurance-record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Money, tax and benefits (money-tax-and-benefits)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life-course-domain/money-tax-and-benefits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Manage personal tax and contributions (manage-personal-tax-and-contributions)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enclosing-process/manage-personal-tax-and-contributions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get-national-insurance-record-primary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get-national-insurance-record-primary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get-national-insurance-record-primary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get-national-insurance-record-primary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service-episode/get-national-insurance-record-ordinary-source-linked-route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needs to understand the National Insurance record used for state benefits or pension.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View contribution years and use HMRC correction or voluntary-contribution handoffs for apparent gaps.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service-step/get-national-insurance-record-ordinary-source-linked-route-select-current-jurisdiction-route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get-national-insurance-record-primary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a national insurance record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service-step/get-national-insurance-record-ordinary-source-linked-route-follow-current-official-instructions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View contribution years and use HMRC correction or voluntary-contribution handoffs for apparent gaps.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get-national-insurance-record-primary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service-episode/get-national-insurance-record-exception-or-route-failure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service-step/get-national-insurance-record-exception-or-route-failure-resolve-route-boundary-or-failure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get-national-insurance-record-primary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Check your National Insurance record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https://www.gov.uk/check-national-insurance-record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get-national-insurance-record-primary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resource/get-national-insurance-record-get-national-insurance-record-primary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uk_national_insurance_record_service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official contribution-year and gap-viewing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alter a record or advise whether voluntary contributions are worthwhile.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tax refund — claim-tax-refund;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File Self Assessment — file-self-assessment;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student loan repayment — manage-student-loan-repayment;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Council Tax — pay-council-tax;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Income Tax — register-for-income-tax;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VAT — register-for-vat;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national-insurance-record.html" TargetMode="External"/><Relationship Id="rId12" Type="http://schemas.openxmlformats.org/officeDocument/2006/relationships/hyperlink" Target="https://www.gov.uk/check-national-insurance-reco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a National Insurance record — governed family record</dc:title>
  <dc:subject>SharePoint and Microsoft 365 Copilot retrieval experiment</dc:subject>
  <dc:creator>OKF Explorer</dc:creator>
  <cp:keywords>OKF, Open Knowledge Format, SharePoint, Microsoft 365 Copilot, get-national-insurance-record, check NI contributions, view national insurance gaps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