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pregnancy workplace protection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get-pregnancy-workplace-protection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Navigate health and safety, time-off, discrimination and employment-redress routes connected with pregnancy at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9d15ca125838d3aaad2b68035bf145f8025c3e04b97a29f2c3b9df5d1841b18d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2428aa2e74f828e7236e2acb61ec62c6118fd4eabbaf40d79a1505510812d88b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explore/ai/families/get-pregnancy-workplace-protection.html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https://chris-page-gov.github.io/okf-uk-living/explore/ai/families/get-pregnancy-workplace-protection.html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pregnant employee rights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pregnancy discrimination at work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pregnant employee needs to understand the employer and statutory protection routes.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current workplace protections and the responsible advice or redress service.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dataset/get-pregnancy-workplace-protection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Before birth and starting a family (before-birth-and-starting-family)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life-course-domain/before-birth-and-starting-family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Pregnancy, maternity and workplace support (pregnancy-maternity-and-workplace-support)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enclosing-process/pregnancy-maternity-and-workplace-support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get-pregnancy-workplace-protection-primary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get-pregnancy-workplace-protection-primary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get-pregnancy-workplace-protection-primary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service-episode/get-pregnancy-workplace-protection-ordinary-source-linked-route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pregnant employee needs to understand the employer and statutory protection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Navigate health and safety, time-off, discrimination and employment-redress routes connected with pregnancy at work.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service-step/get-pregnancy-workplace-protection-ordinary-source-linked-route-select-current-jurisdiction-route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get-pregnancy-workplace-protection-primary, before-birth-northern-ireland-handoff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pregnancy workplace protection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service-step/get-pregnancy-workplace-protection-ordinary-source-linked-route-follow-current-official-instructions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Navigate health and safety, time-off, discrimination and employment-redress routes connected with pregnancy at work.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get-pregnancy-workplace-protection-primary, before-birth-northern-ireland-handoff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service-episode/get-pregnancy-workplace-protection-exception-or-route-failure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service-step/get-pregnancy-workplace-protection-exception-or-route-failure-resolve-route-boundary-or-failure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get-pregnancy-workplace-protection-primary, before-birth-northern-ireland-handoff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Wales: Pregnant employees' rights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https://www.gov.uk/working-when-pregnant-your-rights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get-pregnancy-workplace-protection-primary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resource/get-pregnancy-workplace-protection-get-pregnancy-workplace-protection-primary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great_britain_pregnancy_employment_rights_guidance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current Great Britain pregnancy-at-work rights and employer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decide employment status, discrimination, safety risk, remedy or Northern Ireland law.</w:t>
      </w:r>
    </w:p>
    <w:p>
      <w:pPr>
        <w:pStyle w:val="Heading2"/>
      </w:pPr>
      <w:r>
        <w:t>Northern Ireland: Family, home and community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https://www.nidirect.gov.uk/information-and-services/family-home-and-community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resource/get-pregnancy-workplace-protection-before-birth-northern-ireland-handoff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northern_ireland_family_service_discovery_handoff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family, pregnancy, birth and local 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fertility and reproductive health — access-fertility-and-reproductive-health;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Maternity Allowance — claim-maternity-allowance;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Healthy Start support — get-healthy-start-support;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Receive maternity care — receive-maternity-care;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Start antenatal care — start-antenatal-care;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maternity leave — take-maternity-leave;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Take paternity or partner leave — take-paternity-or-partner-leave;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pregnancy-workplace-protection.html" TargetMode="External"/><Relationship Id="rId12" Type="http://schemas.openxmlformats.org/officeDocument/2006/relationships/hyperlink" Target="https://www.gov.uk/working-when-pregnant-your-rights" TargetMode="External"/><Relationship Id="rId13" Type="http://schemas.openxmlformats.org/officeDocument/2006/relationships/hyperlink" Target="https://www.nidirect.gov.uk/information-and-services/family-home-and-communit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pregnancy workplace protection — governed family record</dc:title>
  <dc:subject>SharePoint and Microsoft 365 Copilot retrieval experiment</dc:subject>
  <dc:creator>OKF Explorer</dc:creator>
  <cp:keywords>OKF, Open Knowledge Format, SharePoint, Microsoft 365 Copilot, get-pregnancy-workplace-protection, pregnant employee rights, pregnancy discrimination at work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