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Get school SEND support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get-school-send-support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Navigate school support, assessment and education-plan routes for special educational needs or disability.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06e5d96770fa050f006aaaedff3ac8fa552508170620573a42e8509bb5059233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ab08809a1f24f935d5a82057ced7d03b77e43329564b270d7cce973e8221e177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explore/ai/families/get-school-send-support.html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https://chris-page-gov.github.io/okf-uk-living/explore/ai/families/get-school-send-support.html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special educational needs help at school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SEN support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child may need additional educational support because of learning difficulty or disability.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Find the school, local-authority and review sequence without deciding need locally.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dataset/get-school-send-support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School years (school-years)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life-course-domain/school-years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Receive school support and outcomes (receive-school-support-and-outcomes)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enclosing-process/receive-school-support-and-outcomes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get-school-send-support-primary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school-years-scotland-handoff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school-years-wales-handoff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school-years-northern-ireland-handoff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service-episode/get-school-send-support-ordinary-source-linked-route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child may need additional educational support because of learning difficulty or disability.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Navigate school support, assessment and education-plan routes for special educational needs or disability.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service-step/get-school-send-support-ordinary-source-linked-route-select-current-jurisdiction-route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get-school-send-support-primary, school-years-scotland-handoff, school-years-wales-handoff, school-years-northern-ireland-handoff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get school send support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service-step/get-school-send-support-ordinary-source-linked-route-follow-current-official-instructions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Navigate school support, assessment and education-plan routes for special educational needs or disability.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get-school-send-support-primary, school-years-scotland-handoff, school-years-wales-handoff, school-years-northern-ireland-handoff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service-episode/get-school-send-support-exception-or-route-failure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service-step/get-school-send-support-exception-or-route-failure-resolve-route-boundary-or-failure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get-school-send-support-primary, school-years-scotland-handoff, school-years-wales-handoff, school-years-northern-ireland-handoff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England: Children with special educational needs and disabilities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https://www.gov.uk/children-with-special-educational-needs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Department for Education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get-school-send-support-primary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resource/get-school-send-support-get-school-send-support-primary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england_send_support_guidance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Introduces the England SEND support and education, health and care plan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assess a child or determine support, placement or appeal outcome.</w:t>
      </w:r>
    </w:p>
    <w:p>
      <w:pPr>
        <w:pStyle w:val="Heading2"/>
      </w:pPr>
      <w:r>
        <w:t>Scotland: School education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https://www.mygov.scot/browse/education-training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school-years-scotland-handoff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resource/get-school-send-support-school-years-scotland-handoff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scotland_school_service_discovery_handoff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Scottish school education services and support.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establish a family-specific eligibility rule, deadline or outcome.</w:t>
      </w:r>
    </w:p>
    <w:p>
      <w:pPr>
        <w:pStyle w:val="Heading2"/>
      </w:pPr>
      <w:r>
        <w:t>Wales: Education and skills in 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https://www.gov.wales/education-skills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Welsh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school-years-wales-handoff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resource/get-school-send-support-school-years-wales-handoff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wales_school_service_discovery_handoff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Welsh education services, policy and support.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Does not establish a family-specific eligibility rule, deadline or outcome.</w:t>
      </w:r>
    </w:p>
    <w:p>
      <w:pPr>
        <w:pStyle w:val="Heading2"/>
      </w:pPr>
      <w:r>
        <w:t>Northern Ireland: Education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5">
        <w:r>
          <w:rPr>
            <w:color w:val="004D47"/>
            <w:u w:val="single"/>
          </w:rPr>
          <w:t>https://www.nidirect.gov.uk/information-and-services/education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school-years-northern-ireland-handoff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resource/get-school-send-support-school-years-northern-ireland-handoff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northern_ireland_school_service_discovery_handoff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Northern Ireland education services and support.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Does not establish a family-specific eligibility rule, deadline or outcome.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Access school health support — access-school-health;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Challenge a school exclusion — challenge-school-exclusion;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Report a school safeguarding concern — report-school-safeguarding-concern;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Sit public examinations — sit-public-examinations;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Support a child in care in education — support-child-in-care-education;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  <w:abstractNum w:abstractNumId="18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get-school-send-support.html" TargetMode="External"/><Relationship Id="rId12" Type="http://schemas.openxmlformats.org/officeDocument/2006/relationships/hyperlink" Target="https://www.gov.uk/children-with-special-educational-needs" TargetMode="External"/><Relationship Id="rId13" Type="http://schemas.openxmlformats.org/officeDocument/2006/relationships/hyperlink" Target="https://www.mygov.scot/browse/education-training" TargetMode="External"/><Relationship Id="rId14" Type="http://schemas.openxmlformats.org/officeDocument/2006/relationships/hyperlink" Target="https://www.gov.wales/education-skills" TargetMode="External"/><Relationship Id="rId15" Type="http://schemas.openxmlformats.org/officeDocument/2006/relationships/hyperlink" Target="https://www.nidirect.gov.uk/information-and-services/educ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Get school SEND support — governed family record</dc:title>
  <dc:subject>SharePoint and Microsoft 365 Copilot retrieval experiment</dc:subject>
  <dc:creator>OKF Explorer</dc:creator>
  <cp:keywords>OKF, Open Knowledge Format, SharePoint, Microsoft 365 Copilot, get-school-send-support, special educational needs help at school, SEN support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