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sexual and reproductive healthcare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get-sexual-and-reproductive-healthcare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a confidential local NHS route for contraception, testing, treatment or reproductive healthcare and use urgent or safeguarding services where indicated.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5cb629e21fdb53eb6f2c95e08a9f87ff1c5731009888603cfb9daaad752858b4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20f74ce0d76b48042edf670810604432d4d2f7f453b632412e2a1ed55fb33edc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explore/ai/families/get-sexual-and-reproductive-healthcare.html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https://chris-page-gov.github.io/okf-uk-living/explore/ai/families/get-sexual-and-reproductive-healthcare.html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sexual health clinic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contraception service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STI testing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sexual or reproductive health information, testing, contraception, treatment or referral.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a confidential service while keeping clinical, consent, urgent and safeguarding decisions with professionals.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dataset/get-sexual-and-reproductive-healthcare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get-sexual-and-reproductive-healthcare-primary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service-episode/get-sexual-and-reproductive-healthcare-ordinary-source-linked-route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sexual or reproductive health information, testing, contraception, treatment or referral.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a confidential local NHS route for contraception, testing, treatment or reproductive healthcare and use urgent or safeguarding services where indicated.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service-step/get-sexual-and-reproductive-healthcare-ordinary-source-linked-route-select-current-jurisdiction-route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get-sexual-and-reproductive-healthcare-primary,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sexual and reproductive healthcare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service-step/get-sexual-and-reproductive-healthcare-ordinary-source-linked-route-follow-current-official-instructions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a confidential local NHS route for contraception, testing, treatment or reproductive healthcare and use urgent or safeguarding services where indicated.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get-sexual-and-reproductive-healthcare-primary,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service-episode/get-sexual-and-reproductive-healthcare-exception-or-route-failure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service-step/get-sexual-and-reproductive-healthcare-exception-or-route-failure-resolve-route-boundary-or-failure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get-sexual-and-reproductive-healthcare-primary,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Sexual health 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https://www.nhs.uk/nhs-services/sexual-health-services/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get-sexual-and-reproductive-healthcare-primary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resource/get-sexual-and-reproductive-healthcare-get-sexual-and-reproductive-healthcare-primary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england_sexual_health_service_guidance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users to confidential sexual health testing, treatment and clinic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assess consent or safeguarding risk, or establish devolved provision.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resource/get-sexual-and-reproductive-healthcare-health-scotland-handoff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resource/get-sexual-and-reproductive-healthcare-health-wales-handoff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resource/get-sexual-and-reproductive-healthcare-health-northern-ireland-handoff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dental care — access-dental-care;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eye care — access-eye-care;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prescription — get-prescription;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vaccination — get-vaccination;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a GP — register-with-gp;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pharmacy services — use-pharmacy-services;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screening service — use-screening-service;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sexual-and-reproductive-healthcare.html" TargetMode="External"/><Relationship Id="rId12" Type="http://schemas.openxmlformats.org/officeDocument/2006/relationships/hyperlink" Target="https://www.nhs.uk/nhs-services/sexual-health-service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sexual and reproductive healthcare — governed family record</dc:title>
  <dc:subject>SharePoint and Microsoft 365 Copilot retrieval experiment</dc:subject>
  <dc:creator>OKF Explorer</dc:creator>
  <cp:keywords>OKF, Open Knowledge Format, SharePoint, Microsoft 365 Copilot, get-sexual-and-reproductive-healthcare, find sexual health clinic, contraception service, STI testing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